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45EF9BF0" w:rsidR="002E1595" w:rsidRPr="00642DF9" w:rsidRDefault="002E1595" w:rsidP="00523FA8">
      <w:pPr>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F10ADC">
        <w:trPr>
          <w:trHeight w:val="346"/>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A40E3E" w14:paraId="6D164649" w14:textId="77777777" w:rsidTr="00A40E3E">
        <w:trPr>
          <w:trHeight w:val="220"/>
        </w:trPr>
        <w:tc>
          <w:tcPr>
            <w:tcW w:w="2093" w:type="dxa"/>
            <w:tcBorders>
              <w:top w:val="nil"/>
              <w:left w:val="nil"/>
              <w:bottom w:val="nil"/>
              <w:right w:val="nil"/>
            </w:tcBorders>
            <w:shd w:val="clear" w:color="auto" w:fill="DEEAF6"/>
          </w:tcPr>
          <w:p w14:paraId="65D172C6" w14:textId="77777777" w:rsidR="00642DF9" w:rsidRPr="00A40E3E" w:rsidRDefault="00642DF9" w:rsidP="00642DF9">
            <w:pPr>
              <w:spacing w:before="120" w:after="60" w:line="240" w:lineRule="auto"/>
              <w:jc w:val="both"/>
              <w:rPr>
                <w:rFonts w:ascii="Segoe UI" w:eastAsia="Times New Roman" w:hAnsi="Segoe UI" w:cs="Segoe UI"/>
                <w:b/>
                <w:color w:val="000000"/>
                <w:szCs w:val="24"/>
              </w:rPr>
            </w:pPr>
            <w:r w:rsidRPr="00A40E3E">
              <w:rPr>
                <w:rFonts w:ascii="Segoe UI" w:eastAsia="Times New Roman" w:hAnsi="Segoe UI" w:cs="Segoe UI"/>
                <w:b/>
                <w:color w:val="000000"/>
                <w:szCs w:val="24"/>
              </w:rPr>
              <w:t>PONUDBO št.</w:t>
            </w:r>
          </w:p>
        </w:tc>
        <w:tc>
          <w:tcPr>
            <w:tcW w:w="2410" w:type="dxa"/>
            <w:tcBorders>
              <w:left w:val="nil"/>
            </w:tcBorders>
            <w:shd w:val="clear" w:color="auto" w:fill="auto"/>
          </w:tcPr>
          <w:p w14:paraId="2F2D049A" w14:textId="77777777" w:rsidR="00642DF9" w:rsidRPr="00A40E3E"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A40E3E" w:rsidRDefault="00642DF9" w:rsidP="00642DF9">
      <w:pPr>
        <w:spacing w:before="120" w:after="60" w:line="240" w:lineRule="auto"/>
        <w:rPr>
          <w:rFonts w:ascii="Segoe UI" w:eastAsia="Times New Roman" w:hAnsi="Segoe UI" w:cs="Segoe UI"/>
          <w:color w:val="000000"/>
          <w:sz w:val="6"/>
          <w:szCs w:val="6"/>
          <w:u w:val="single"/>
        </w:rPr>
      </w:pPr>
    </w:p>
    <w:tbl>
      <w:tblPr>
        <w:tblW w:w="10093" w:type="dxa"/>
        <w:tblInd w:w="108" w:type="dxa"/>
        <w:tblLook w:val="04A0" w:firstRow="1" w:lastRow="0" w:firstColumn="1" w:lastColumn="0" w:noHBand="0" w:noVBand="1"/>
      </w:tblPr>
      <w:tblGrid>
        <w:gridCol w:w="664"/>
        <w:gridCol w:w="4989"/>
        <w:gridCol w:w="1038"/>
        <w:gridCol w:w="1701"/>
        <w:gridCol w:w="1701"/>
      </w:tblGrid>
      <w:tr w:rsidR="00642DF9" w:rsidRPr="00642DF9" w14:paraId="35EBC877" w14:textId="77777777" w:rsidTr="00573EBE">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98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64372CED" w:rsidR="00ED2AB6"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A40E3E" w14:paraId="001D546A" w14:textId="77777777" w:rsidTr="00573EBE">
        <w:trPr>
          <w:trHeight w:val="567"/>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A40E3E" w:rsidRDefault="00642DF9" w:rsidP="001A674F">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4989" w:type="dxa"/>
            <w:tcBorders>
              <w:top w:val="single" w:sz="4" w:space="0" w:color="auto"/>
              <w:left w:val="nil"/>
              <w:bottom w:val="single" w:sz="4" w:space="0" w:color="auto"/>
              <w:right w:val="single" w:sz="4" w:space="0" w:color="auto"/>
            </w:tcBorders>
            <w:shd w:val="clear" w:color="auto" w:fill="auto"/>
            <w:vAlign w:val="center"/>
          </w:tcPr>
          <w:p w14:paraId="23842463" w14:textId="685835BB" w:rsidR="00642DF9" w:rsidRPr="00A40E3E" w:rsidRDefault="00616DC8" w:rsidP="00616DC8">
            <w:pPr>
              <w:pStyle w:val="Default"/>
              <w:rPr>
                <w:rFonts w:ascii="Segoe UI" w:hAnsi="Segoe UI" w:cs="Segoe UI"/>
                <w:sz w:val="20"/>
                <w:szCs w:val="20"/>
              </w:rPr>
            </w:pPr>
            <w:r w:rsidRPr="00A40E3E">
              <w:rPr>
                <w:rFonts w:ascii="Segoe UI" w:hAnsi="Segoe UI" w:cs="Segoe UI"/>
                <w:sz w:val="20"/>
                <w:szCs w:val="20"/>
              </w:rPr>
              <w:t xml:space="preserve">AVTOMATSKI RENTGENSKI PRAŠKOVNI DIFRAKTOMETER </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2728DC6C" w:rsidR="00642DF9" w:rsidRPr="00A40E3E" w:rsidRDefault="00616DC8" w:rsidP="00616DC8">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A40E3E" w:rsidRDefault="00642DF9" w:rsidP="00642DF9">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A40E3E" w:rsidRDefault="00642DF9" w:rsidP="00642DF9">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 </w:t>
            </w:r>
          </w:p>
        </w:tc>
      </w:tr>
      <w:tr w:rsidR="004F38F7" w:rsidRPr="00A40E3E" w14:paraId="29ACB3BE" w14:textId="77777777" w:rsidTr="00573EBE">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65F62" w14:textId="208D64D8" w:rsidR="004F38F7" w:rsidRPr="00A40E3E" w:rsidRDefault="004F38F7" w:rsidP="001A674F">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2</w:t>
            </w:r>
          </w:p>
        </w:tc>
        <w:tc>
          <w:tcPr>
            <w:tcW w:w="4989" w:type="dxa"/>
            <w:tcBorders>
              <w:top w:val="single" w:sz="4" w:space="0" w:color="auto"/>
              <w:left w:val="nil"/>
              <w:bottom w:val="single" w:sz="4" w:space="0" w:color="auto"/>
              <w:right w:val="single" w:sz="4" w:space="0" w:color="auto"/>
            </w:tcBorders>
            <w:shd w:val="clear" w:color="auto" w:fill="auto"/>
            <w:vAlign w:val="center"/>
          </w:tcPr>
          <w:p w14:paraId="3A261BF4" w14:textId="325E41D4" w:rsidR="004F38F7" w:rsidRPr="00A40E3E" w:rsidRDefault="00616DC8" w:rsidP="00616DC8">
            <w:pPr>
              <w:pStyle w:val="Default"/>
              <w:rPr>
                <w:rFonts w:ascii="Segoe UI" w:hAnsi="Segoe UI" w:cs="Segoe UI"/>
                <w:sz w:val="20"/>
                <w:szCs w:val="20"/>
              </w:rPr>
            </w:pPr>
            <w:r w:rsidRPr="00A40E3E">
              <w:rPr>
                <w:rFonts w:ascii="Segoe UI" w:hAnsi="Segoe UI" w:cs="Segoe UI"/>
                <w:sz w:val="20"/>
                <w:szCs w:val="20"/>
              </w:rPr>
              <w:t xml:space="preserve">ELEKTROKEMIJSKA CELICA ZA TRANSMISIJO IN REFLEKSIJO Z NABOROM ALUMINIJASTIH TOKOVNIH ZBIRALNIKOV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630B221A" w14:textId="703F2ABE" w:rsidR="004F38F7" w:rsidRPr="00A40E3E" w:rsidRDefault="001A674F" w:rsidP="001A674F">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D281DB5" w14:textId="77777777" w:rsidR="004F38F7" w:rsidRPr="00A40E3E" w:rsidRDefault="004F38F7" w:rsidP="00642DF9">
            <w:pPr>
              <w:spacing w:line="240" w:lineRule="auto"/>
              <w:jc w:val="center"/>
              <w:rPr>
                <w:rFonts w:ascii="Segoe UI" w:eastAsia="Times New Roman" w:hAnsi="Segoe UI" w:cs="Segoe U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7086F90" w14:textId="77777777" w:rsidR="004F38F7" w:rsidRPr="00A40E3E" w:rsidRDefault="004F38F7" w:rsidP="00642DF9">
            <w:pPr>
              <w:spacing w:line="240" w:lineRule="auto"/>
              <w:jc w:val="center"/>
              <w:rPr>
                <w:rFonts w:ascii="Segoe UI" w:eastAsia="Times New Roman" w:hAnsi="Segoe UI" w:cs="Segoe UI"/>
                <w:color w:val="000000"/>
                <w:sz w:val="20"/>
                <w:szCs w:val="20"/>
              </w:rPr>
            </w:pPr>
          </w:p>
        </w:tc>
      </w:tr>
      <w:tr w:rsidR="004F38F7" w:rsidRPr="00A40E3E" w14:paraId="657A514A" w14:textId="77777777" w:rsidTr="00573EBE">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23967" w14:textId="6B626797" w:rsidR="004F38F7" w:rsidRPr="00A40E3E" w:rsidRDefault="004F38F7" w:rsidP="001A674F">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3</w:t>
            </w:r>
          </w:p>
        </w:tc>
        <w:tc>
          <w:tcPr>
            <w:tcW w:w="4989" w:type="dxa"/>
            <w:tcBorders>
              <w:top w:val="single" w:sz="4" w:space="0" w:color="auto"/>
              <w:left w:val="nil"/>
              <w:bottom w:val="single" w:sz="4" w:space="0" w:color="auto"/>
              <w:right w:val="single" w:sz="4" w:space="0" w:color="auto"/>
            </w:tcBorders>
            <w:shd w:val="clear" w:color="auto" w:fill="auto"/>
            <w:vAlign w:val="center"/>
          </w:tcPr>
          <w:p w14:paraId="6B41255E" w14:textId="72B9784A" w:rsidR="002311FB" w:rsidRPr="00A40E3E" w:rsidRDefault="001A674F" w:rsidP="001A674F">
            <w:pPr>
              <w:pStyle w:val="Default"/>
              <w:rPr>
                <w:rFonts w:ascii="Segoe UI" w:hAnsi="Segoe UI" w:cs="Segoe UI"/>
                <w:sz w:val="20"/>
                <w:szCs w:val="20"/>
              </w:rPr>
            </w:pPr>
            <w:r w:rsidRPr="00A40E3E">
              <w:rPr>
                <w:rFonts w:ascii="Segoe UI" w:hAnsi="Segoe UI" w:cs="Segoe UI"/>
                <w:sz w:val="20"/>
                <w:szCs w:val="20"/>
              </w:rPr>
              <w:t>B</w:t>
            </w:r>
            <w:r w:rsidR="00011A86">
              <w:rPr>
                <w:rFonts w:ascii="Segoe UI" w:hAnsi="Segoe UI" w:cs="Segoe UI"/>
                <w:sz w:val="20"/>
                <w:szCs w:val="20"/>
              </w:rPr>
              <w:t>e</w:t>
            </w:r>
            <w:r w:rsidRPr="00A40E3E">
              <w:rPr>
                <w:rFonts w:ascii="Segoe UI" w:hAnsi="Segoe UI" w:cs="Segoe UI"/>
                <w:sz w:val="20"/>
                <w:szCs w:val="20"/>
              </w:rPr>
              <w:t xml:space="preserve"> OKNO ZA ELEKTROKEMIJSKO CELICO ZA REFLEKSIJSKO GEOMETRIJO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3D437837" w14:textId="37EAB218" w:rsidR="004F38F7" w:rsidRPr="00A40E3E" w:rsidRDefault="001A674F" w:rsidP="001A674F">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067B390" w14:textId="77777777" w:rsidR="004F38F7" w:rsidRPr="00A40E3E" w:rsidRDefault="004F38F7" w:rsidP="00642DF9">
            <w:pPr>
              <w:spacing w:line="240" w:lineRule="auto"/>
              <w:jc w:val="center"/>
              <w:rPr>
                <w:rFonts w:ascii="Segoe UI" w:eastAsia="Times New Roman" w:hAnsi="Segoe UI" w:cs="Segoe U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5609680" w14:textId="77777777" w:rsidR="004F38F7" w:rsidRPr="00A40E3E" w:rsidRDefault="004F38F7" w:rsidP="00642DF9">
            <w:pPr>
              <w:spacing w:line="240" w:lineRule="auto"/>
              <w:jc w:val="center"/>
              <w:rPr>
                <w:rFonts w:ascii="Segoe UI" w:eastAsia="Times New Roman" w:hAnsi="Segoe UI" w:cs="Segoe UI"/>
                <w:color w:val="000000"/>
                <w:sz w:val="20"/>
                <w:szCs w:val="20"/>
              </w:rPr>
            </w:pPr>
          </w:p>
        </w:tc>
      </w:tr>
    </w:tbl>
    <w:p w14:paraId="003C22D4" w14:textId="77777777" w:rsidR="00642DF9" w:rsidRPr="00A40E3E" w:rsidRDefault="00642DF9" w:rsidP="00642DF9">
      <w:pPr>
        <w:spacing w:before="120" w:after="60" w:line="240" w:lineRule="auto"/>
        <w:rPr>
          <w:rFonts w:ascii="Segoe UI" w:eastAsia="Times New Roman" w:hAnsi="Segoe UI" w:cs="Segoe UI"/>
          <w:color w:val="000000"/>
          <w:sz w:val="4"/>
          <w:szCs w:val="4"/>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541531"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541531" w:rsidRDefault="00642DF9" w:rsidP="00642DF9">
            <w:pPr>
              <w:spacing w:line="240" w:lineRule="auto"/>
              <w:jc w:val="right"/>
              <w:rPr>
                <w:rFonts w:ascii="Segoe UI" w:eastAsia="Times New Roman" w:hAnsi="Segoe UI" w:cs="Segoe UI"/>
                <w:b/>
                <w:color w:val="000000"/>
                <w:sz w:val="20"/>
                <w:szCs w:val="18"/>
              </w:rPr>
            </w:pPr>
            <w:r w:rsidRPr="00541531">
              <w:rPr>
                <w:rFonts w:ascii="Segoe UI" w:eastAsia="Times New Roman" w:hAnsi="Segoe UI" w:cs="Segoe UI"/>
                <w:b/>
                <w:color w:val="000000"/>
                <w:sz w:val="20"/>
                <w:szCs w:val="18"/>
              </w:rPr>
              <w:t>SKUPAJ EUR brez DDV</w:t>
            </w:r>
          </w:p>
        </w:tc>
        <w:tc>
          <w:tcPr>
            <w:tcW w:w="2145" w:type="dxa"/>
            <w:vAlign w:val="center"/>
          </w:tcPr>
          <w:p w14:paraId="07ACDD36" w14:textId="77777777" w:rsidR="00642DF9" w:rsidRPr="00541531" w:rsidRDefault="00642DF9" w:rsidP="00642DF9">
            <w:pPr>
              <w:spacing w:line="240" w:lineRule="auto"/>
              <w:jc w:val="right"/>
              <w:rPr>
                <w:rFonts w:ascii="Segoe UI" w:eastAsia="Times New Roman" w:hAnsi="Segoe UI" w:cs="Segoe UI"/>
                <w:b/>
                <w:color w:val="000000"/>
                <w:sz w:val="20"/>
                <w:szCs w:val="18"/>
              </w:rPr>
            </w:pPr>
          </w:p>
        </w:tc>
      </w:tr>
      <w:tr w:rsidR="00642DF9" w:rsidRPr="00541531"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541531" w:rsidRDefault="00642DF9" w:rsidP="00642DF9">
            <w:pPr>
              <w:spacing w:line="240" w:lineRule="auto"/>
              <w:jc w:val="right"/>
              <w:rPr>
                <w:rFonts w:ascii="Segoe UI" w:eastAsia="Times New Roman" w:hAnsi="Segoe UI" w:cs="Segoe UI"/>
                <w:b/>
                <w:color w:val="000000"/>
                <w:sz w:val="20"/>
                <w:szCs w:val="18"/>
              </w:rPr>
            </w:pPr>
            <w:r w:rsidRPr="00541531">
              <w:rPr>
                <w:rFonts w:ascii="Segoe UI" w:eastAsia="Times New Roman" w:hAnsi="Segoe UI" w:cs="Segoe UI"/>
                <w:b/>
                <w:color w:val="000000"/>
                <w:sz w:val="20"/>
                <w:szCs w:val="18"/>
              </w:rPr>
              <w:t>DDV</w:t>
            </w:r>
          </w:p>
        </w:tc>
        <w:tc>
          <w:tcPr>
            <w:tcW w:w="2145" w:type="dxa"/>
            <w:vAlign w:val="center"/>
          </w:tcPr>
          <w:p w14:paraId="097C7E65" w14:textId="77777777" w:rsidR="00642DF9" w:rsidRPr="00541531" w:rsidRDefault="00642DF9" w:rsidP="00642DF9">
            <w:pPr>
              <w:spacing w:line="240" w:lineRule="auto"/>
              <w:jc w:val="right"/>
              <w:rPr>
                <w:rFonts w:ascii="Segoe UI" w:eastAsia="Times New Roman" w:hAnsi="Segoe UI" w:cs="Segoe UI"/>
                <w:b/>
                <w:color w:val="000000"/>
                <w:sz w:val="20"/>
                <w:szCs w:val="18"/>
              </w:rPr>
            </w:pPr>
          </w:p>
        </w:tc>
      </w:tr>
      <w:tr w:rsidR="00642DF9" w:rsidRPr="00541531"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541531" w:rsidRDefault="00642DF9" w:rsidP="00642DF9">
            <w:pPr>
              <w:spacing w:line="240" w:lineRule="auto"/>
              <w:jc w:val="right"/>
              <w:rPr>
                <w:rFonts w:ascii="Segoe UI" w:eastAsia="Times New Roman" w:hAnsi="Segoe UI" w:cs="Segoe UI"/>
                <w:b/>
                <w:color w:val="000000"/>
                <w:sz w:val="20"/>
                <w:szCs w:val="18"/>
              </w:rPr>
            </w:pPr>
            <w:r w:rsidRPr="00541531">
              <w:rPr>
                <w:rFonts w:ascii="Segoe UI" w:eastAsia="Times New Roman" w:hAnsi="Segoe UI" w:cs="Segoe UI"/>
                <w:b/>
                <w:color w:val="000000"/>
                <w:sz w:val="20"/>
                <w:szCs w:val="18"/>
              </w:rPr>
              <w:t>SKUPAJ EUR Z DDV</w:t>
            </w:r>
          </w:p>
        </w:tc>
        <w:tc>
          <w:tcPr>
            <w:tcW w:w="2145" w:type="dxa"/>
            <w:tcBorders>
              <w:top w:val="double" w:sz="4" w:space="0" w:color="auto"/>
              <w:bottom w:val="single" w:sz="12" w:space="0" w:color="auto"/>
            </w:tcBorders>
            <w:vAlign w:val="center"/>
          </w:tcPr>
          <w:p w14:paraId="210799FB" w14:textId="77777777" w:rsidR="00642DF9" w:rsidRPr="00541531" w:rsidRDefault="00642DF9" w:rsidP="00642DF9">
            <w:pPr>
              <w:spacing w:line="240" w:lineRule="auto"/>
              <w:jc w:val="center"/>
              <w:rPr>
                <w:rFonts w:ascii="Segoe UI" w:eastAsia="Times New Roman" w:hAnsi="Segoe UI" w:cs="Segoe UI"/>
                <w:b/>
                <w:color w:val="000000"/>
                <w:sz w:val="20"/>
                <w:szCs w:val="18"/>
              </w:rPr>
            </w:pPr>
          </w:p>
        </w:tc>
      </w:tr>
    </w:tbl>
    <w:p w14:paraId="29BFED76" w14:textId="77777777" w:rsidR="00642DF9" w:rsidRPr="00A40E3E" w:rsidRDefault="00642DF9" w:rsidP="00642DF9">
      <w:pPr>
        <w:spacing w:before="120" w:after="60" w:line="240" w:lineRule="auto"/>
        <w:rPr>
          <w:rFonts w:ascii="Segoe UI" w:eastAsia="Times New Roman" w:hAnsi="Segoe UI" w:cs="Segoe UI"/>
          <w:color w:val="000000"/>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581B94BD"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551009">
              <w:rPr>
                <w:rFonts w:ascii="Segoe UI" w:eastAsia="Times New Roman" w:hAnsi="Segoe UI" w:cs="Segoe UI"/>
                <w:color w:val="000000"/>
                <w:sz w:val="22"/>
                <w:lang w:eastAsia="sl-SI"/>
              </w:rPr>
              <w:t xml:space="preserve"> in instalacija opreme</w:t>
            </w:r>
            <w:r w:rsidRPr="00DA13F1">
              <w:rPr>
                <w:rFonts w:ascii="Segoe UI" w:eastAsia="Times New Roman" w:hAnsi="Segoe UI" w:cs="Segoe UI"/>
                <w:b/>
                <w:bCs/>
                <w:color w:val="000000"/>
                <w:sz w:val="18"/>
                <w:szCs w:val="18"/>
                <w:u w:val="single"/>
                <w:lang w:eastAsia="sl-SI"/>
              </w:rPr>
              <w:t>:</w:t>
            </w:r>
          </w:p>
        </w:tc>
        <w:tc>
          <w:tcPr>
            <w:tcW w:w="3402" w:type="dxa"/>
            <w:shd w:val="clear" w:color="auto" w:fill="auto"/>
          </w:tcPr>
          <w:p w14:paraId="4E5D7640" w14:textId="332FE170" w:rsidR="00642DF9" w:rsidRPr="00F46585" w:rsidRDefault="00E36943" w:rsidP="00550E5F">
            <w:pPr>
              <w:spacing w:line="240" w:lineRule="auto"/>
              <w:rPr>
                <w:rFonts w:ascii="Segoe UI" w:eastAsia="Times New Roman" w:hAnsi="Segoe UI" w:cs="Segoe UI"/>
                <w:b/>
                <w:bCs/>
                <w:color w:val="FF0000"/>
                <w:sz w:val="22"/>
                <w:lang w:eastAsia="sl-SI"/>
              </w:rPr>
            </w:pPr>
            <w:r w:rsidRPr="00F46585">
              <w:rPr>
                <w:rFonts w:ascii="Segoe UI" w:eastAsia="Times New Roman" w:hAnsi="Segoe UI" w:cs="Segoe UI"/>
                <w:b/>
                <w:bCs/>
                <w:color w:val="000000" w:themeColor="text1"/>
                <w:sz w:val="22"/>
                <w:lang w:eastAsia="sl-SI"/>
              </w:rPr>
              <w:t>30.0</w:t>
            </w:r>
            <w:r w:rsidR="00F46585">
              <w:rPr>
                <w:rFonts w:ascii="Segoe UI" w:eastAsia="Times New Roman" w:hAnsi="Segoe UI" w:cs="Segoe UI"/>
                <w:b/>
                <w:bCs/>
                <w:color w:val="000000" w:themeColor="text1"/>
                <w:sz w:val="22"/>
                <w:lang w:eastAsia="sl-SI"/>
              </w:rPr>
              <w:t>6</w:t>
            </w:r>
            <w:r w:rsidRPr="00F46585">
              <w:rPr>
                <w:rFonts w:ascii="Segoe UI" w:eastAsia="Times New Roman" w:hAnsi="Segoe UI" w:cs="Segoe UI"/>
                <w:b/>
                <w:bCs/>
                <w:color w:val="000000" w:themeColor="text1"/>
                <w:sz w:val="22"/>
                <w:lang w:eastAsia="sl-SI"/>
              </w:rPr>
              <w:t>.2026</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4EE85988" w:rsidR="00642DF9" w:rsidRPr="00F46585" w:rsidRDefault="00E36943" w:rsidP="00D07A4F">
            <w:pPr>
              <w:spacing w:line="240" w:lineRule="auto"/>
              <w:rPr>
                <w:rFonts w:ascii="Segoe UI" w:eastAsia="Times New Roman" w:hAnsi="Segoe UI" w:cs="Segoe UI"/>
                <w:b/>
                <w:bCs/>
                <w:color w:val="000000" w:themeColor="text1"/>
                <w:sz w:val="22"/>
                <w:lang w:eastAsia="sl-SI"/>
              </w:rPr>
            </w:pPr>
            <w:r w:rsidRPr="00F46585">
              <w:rPr>
                <w:rFonts w:ascii="Segoe UI" w:eastAsia="Times New Roman" w:hAnsi="Segoe UI" w:cs="Segoe UI"/>
                <w:b/>
                <w:bCs/>
                <w:color w:val="000000" w:themeColor="text1"/>
                <w:sz w:val="22"/>
                <w:lang w:eastAsia="sl-SI"/>
              </w:rPr>
              <w:t>30.</w:t>
            </w:r>
            <w:r w:rsidR="00F46585">
              <w:rPr>
                <w:rFonts w:ascii="Segoe UI" w:eastAsia="Times New Roman" w:hAnsi="Segoe UI" w:cs="Segoe UI"/>
                <w:b/>
                <w:bCs/>
                <w:color w:val="000000" w:themeColor="text1"/>
                <w:sz w:val="22"/>
                <w:lang w:eastAsia="sl-SI"/>
              </w:rPr>
              <w:t>0</w:t>
            </w:r>
            <w:r w:rsidR="00011A86" w:rsidRPr="00F46585">
              <w:rPr>
                <w:rFonts w:ascii="Segoe UI" w:eastAsia="Times New Roman" w:hAnsi="Segoe UI" w:cs="Segoe UI"/>
                <w:b/>
                <w:bCs/>
                <w:color w:val="000000" w:themeColor="text1"/>
                <w:sz w:val="22"/>
                <w:lang w:eastAsia="sl-SI"/>
              </w:rPr>
              <w:t>6</w:t>
            </w:r>
            <w:r w:rsidRPr="00F46585">
              <w:rPr>
                <w:rFonts w:ascii="Segoe UI" w:eastAsia="Times New Roman" w:hAnsi="Segoe UI" w:cs="Segoe UI"/>
                <w:b/>
                <w:bCs/>
                <w:color w:val="000000" w:themeColor="text1"/>
                <w:sz w:val="22"/>
                <w:lang w:eastAsia="sl-SI"/>
              </w:rPr>
              <w:t>.2026</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6D420B9" w:rsidR="005F2031" w:rsidRPr="00F46585" w:rsidRDefault="00011A86" w:rsidP="003A0BCF">
            <w:pPr>
              <w:spacing w:line="240" w:lineRule="auto"/>
              <w:rPr>
                <w:rFonts w:ascii="Segoe UI" w:eastAsia="Times New Roman" w:hAnsi="Segoe UI" w:cs="Segoe UI"/>
                <w:b/>
                <w:bCs/>
                <w:color w:val="000000" w:themeColor="text1"/>
                <w:sz w:val="22"/>
                <w:lang w:eastAsia="sl-SI"/>
              </w:rPr>
            </w:pPr>
            <w:r w:rsidRPr="00F46585">
              <w:rPr>
                <w:rFonts w:ascii="Segoe UI" w:eastAsia="Times New Roman" w:hAnsi="Segoe UI" w:cs="Segoe UI"/>
                <w:b/>
                <w:bCs/>
                <w:color w:val="000000" w:themeColor="text1"/>
                <w:sz w:val="22"/>
                <w:lang w:eastAsia="sl-SI"/>
              </w:rPr>
              <w:t>12</w:t>
            </w:r>
            <w:r w:rsidR="000931FA" w:rsidRPr="00F46585">
              <w:rPr>
                <w:rFonts w:ascii="Segoe UI" w:eastAsia="Times New Roman" w:hAnsi="Segoe UI" w:cs="Segoe UI"/>
                <w:b/>
                <w:bCs/>
                <w:color w:val="000000" w:themeColor="text1"/>
                <w:sz w:val="22"/>
                <w:lang w:eastAsia="sl-SI"/>
              </w:rPr>
              <w:t xml:space="preserve"> mesecev</w:t>
            </w:r>
            <w:r w:rsidR="003A0BCF" w:rsidRPr="00F46585">
              <w:rPr>
                <w:rFonts w:ascii="Segoe UI" w:eastAsia="Times New Roman" w:hAnsi="Segoe UI" w:cs="Segoe UI"/>
                <w:b/>
                <w:bCs/>
                <w:color w:val="000000" w:themeColor="text1"/>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397DA3D6"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07DE399"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77777777" w:rsidR="003F18F9" w:rsidRPr="00642DF9" w:rsidRDefault="003F18F9" w:rsidP="002755A4">
            <w:pPr>
              <w:spacing w:line="240" w:lineRule="auto"/>
              <w:jc w:val="center"/>
              <w:rPr>
                <w:rFonts w:ascii="Segoe UI" w:eastAsia="Times New Roman" w:hAnsi="Segoe UI" w:cs="Segoe UI"/>
                <w:i/>
                <w:color w:val="000000"/>
                <w:sz w:val="18"/>
                <w:szCs w:val="18"/>
              </w:rPr>
            </w:pPr>
          </w:p>
        </w:tc>
      </w:tr>
      <w:bookmarkEnd w:id="2"/>
    </w:tbl>
    <w:p w14:paraId="70D94CCE" w14:textId="77777777" w:rsidR="008330C4" w:rsidRDefault="008330C4">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4DE54D74"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20A3B052"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C687E71" w14:textId="77777777" w:rsidR="008F42C2"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581E7DFF"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7F77F6">
        <w:rPr>
          <w:rFonts w:ascii="Segoe UI" w:eastAsia="Times New Roman" w:hAnsi="Segoe UI" w:cs="Segoe UI"/>
          <w:b/>
          <w:sz w:val="36"/>
          <w:szCs w:val="36"/>
          <w:lang w:val="pt-BR"/>
        </w:rPr>
        <w:t>»</w:t>
      </w:r>
      <w:r w:rsidR="00C80372" w:rsidRPr="00C80372">
        <w:rPr>
          <w:rFonts w:ascii="Segoe UI" w:eastAsia="Times New Roman" w:hAnsi="Segoe UI" w:cs="Segoe UI"/>
          <w:b/>
          <w:sz w:val="36"/>
          <w:szCs w:val="36"/>
          <w:lang w:val="pt-BR"/>
        </w:rPr>
        <w:t>AVTOMATSKEGA RENTGENSKEGA PRAŠKOVNEGA DIFRAKTOMETRA</w:t>
      </w:r>
      <w:r w:rsidRPr="007F77F6">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1B0B068F" w:rsidR="006B7FFD" w:rsidRPr="00821B21" w:rsidRDefault="00C80372" w:rsidP="002755A4">
            <w:pPr>
              <w:spacing w:line="260" w:lineRule="atLeast"/>
              <w:rPr>
                <w:rFonts w:ascii="Segoe UI" w:eastAsia="Times New Roman" w:hAnsi="Segoe UI" w:cs="Segoe UI"/>
                <w:color w:val="000000"/>
                <w:sz w:val="22"/>
              </w:rPr>
            </w:pPr>
            <w:proofErr w:type="spellStart"/>
            <w:r w:rsidRPr="00C80372">
              <w:rPr>
                <w:rFonts w:ascii="Segoe UI" w:eastAsia="Times New Roman" w:hAnsi="Segoe UI" w:cs="Segoe UI"/>
                <w:sz w:val="22"/>
              </w:rPr>
              <w:t>Prof.dr</w:t>
            </w:r>
            <w:proofErr w:type="spellEnd"/>
            <w:r w:rsidRPr="00C80372">
              <w:rPr>
                <w:rFonts w:ascii="Segoe UI" w:eastAsia="Times New Roman" w:hAnsi="Segoe UI" w:cs="Segoe UI"/>
                <w:sz w:val="22"/>
              </w:rPr>
              <w:t>. Leon Cizelj</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16A1491E"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w:t>
            </w:r>
            <w:r w:rsidR="004169BE">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334C30F"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060813">
        <w:rPr>
          <w:rFonts w:ascii="Segoe UI" w:hAnsi="Segoe UI" w:cs="Segoe UI"/>
          <w:color w:val="000000"/>
          <w:sz w:val="22"/>
        </w:rPr>
        <w:t xml:space="preserve"> </w:t>
      </w:r>
      <w:r w:rsidR="00060813" w:rsidRPr="00060813">
        <w:rPr>
          <w:rFonts w:ascii="Segoe UI" w:hAnsi="Segoe UI" w:cs="Segoe UI"/>
          <w:b/>
          <w:bCs/>
          <w:color w:val="000000"/>
          <w:sz w:val="22"/>
        </w:rPr>
        <w:t>JN</w:t>
      </w:r>
      <w:r w:rsidR="00493292">
        <w:rPr>
          <w:rFonts w:ascii="Segoe UI" w:hAnsi="Segoe UI" w:cs="Segoe UI"/>
          <w:b/>
          <w:bCs/>
          <w:color w:val="000000"/>
          <w:sz w:val="22"/>
        </w:rPr>
        <w:t>66</w:t>
      </w:r>
      <w:r w:rsidR="00060813" w:rsidRPr="00060813">
        <w:rPr>
          <w:rFonts w:ascii="Segoe UI" w:hAnsi="Segoe UI" w:cs="Segoe UI"/>
          <w:b/>
          <w:bCs/>
          <w:color w:val="000000"/>
          <w:sz w:val="22"/>
        </w:rPr>
        <w:t>_25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414BB">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2372C2F3"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493292" w:rsidRPr="000017FA">
        <w:rPr>
          <w:rFonts w:ascii="Segoe UI" w:eastAsia="Times New Roman" w:hAnsi="Segoe UI" w:cs="Segoe UI"/>
          <w:b/>
          <w:sz w:val="22"/>
          <w:lang w:val="pt-BR"/>
        </w:rPr>
        <w:t>NAKUP AVTOMATSKEGA RENTGENSKEGA PRAŠKOVNEGA DIFRAKTOMETRA</w:t>
      </w:r>
      <w:r w:rsidR="00493292">
        <w:rPr>
          <w:rFonts w:ascii="Segoe UI" w:eastAsia="Times New Roman" w:hAnsi="Segoe UI" w:cs="Segoe UI"/>
          <w:b/>
          <w:sz w:val="22"/>
          <w:lang w:val="pt-BR"/>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tbl>
      <w:tblPr>
        <w:tblW w:w="10093" w:type="dxa"/>
        <w:tblInd w:w="108" w:type="dxa"/>
        <w:tblLook w:val="04A0" w:firstRow="1" w:lastRow="0" w:firstColumn="1" w:lastColumn="0" w:noHBand="0" w:noVBand="1"/>
      </w:tblPr>
      <w:tblGrid>
        <w:gridCol w:w="664"/>
        <w:gridCol w:w="4989"/>
        <w:gridCol w:w="1038"/>
        <w:gridCol w:w="1701"/>
        <w:gridCol w:w="1701"/>
      </w:tblGrid>
      <w:tr w:rsidR="00FB07FA" w:rsidRPr="00642DF9" w14:paraId="478ADB81" w14:textId="77777777" w:rsidTr="00F46585">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E6A0903" w14:textId="77777777" w:rsidR="00FB07FA" w:rsidRPr="00642DF9" w:rsidRDefault="00FB07FA" w:rsidP="00583CBE">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98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4E8A317" w14:textId="77777777" w:rsidR="00FB07FA" w:rsidRPr="00642DF9" w:rsidRDefault="00FB07FA" w:rsidP="00583CB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BC56B85" w14:textId="77777777" w:rsidR="00FB07FA" w:rsidRPr="00642DF9" w:rsidRDefault="00FB07FA" w:rsidP="00583CB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FBA8FB4" w14:textId="77777777" w:rsidR="00FB07FA" w:rsidRPr="00642DF9" w:rsidRDefault="00FB07FA" w:rsidP="00583CB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327C3AF" w14:textId="77777777" w:rsidR="00FB07FA" w:rsidRPr="00642DF9" w:rsidRDefault="00FB07FA" w:rsidP="00583CBE">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B07FA" w:rsidRPr="00A40E3E" w14:paraId="1ACAADDD" w14:textId="77777777" w:rsidTr="00F46585">
        <w:trPr>
          <w:trHeight w:val="567"/>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3AFEB"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4989" w:type="dxa"/>
            <w:tcBorders>
              <w:top w:val="single" w:sz="4" w:space="0" w:color="auto"/>
              <w:left w:val="nil"/>
              <w:bottom w:val="single" w:sz="4" w:space="0" w:color="auto"/>
              <w:right w:val="single" w:sz="4" w:space="0" w:color="auto"/>
            </w:tcBorders>
            <w:shd w:val="clear" w:color="auto" w:fill="auto"/>
            <w:vAlign w:val="center"/>
          </w:tcPr>
          <w:p w14:paraId="4F508BDC" w14:textId="77777777" w:rsidR="00FB07FA" w:rsidRPr="00A40E3E" w:rsidRDefault="00FB07FA" w:rsidP="00583CBE">
            <w:pPr>
              <w:pStyle w:val="Default"/>
              <w:rPr>
                <w:rFonts w:ascii="Segoe UI" w:hAnsi="Segoe UI" w:cs="Segoe UI"/>
                <w:sz w:val="20"/>
                <w:szCs w:val="20"/>
              </w:rPr>
            </w:pPr>
            <w:r w:rsidRPr="00A40E3E">
              <w:rPr>
                <w:rFonts w:ascii="Segoe UI" w:hAnsi="Segoe UI" w:cs="Segoe UI"/>
                <w:sz w:val="20"/>
                <w:szCs w:val="20"/>
              </w:rPr>
              <w:t xml:space="preserve">AVTOMATSKI RENTGENSKI PRAŠKOVNI DIFRAKTOMETER </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60124751"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846EACF"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3AACEC2"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 </w:t>
            </w:r>
          </w:p>
        </w:tc>
      </w:tr>
      <w:tr w:rsidR="00FB07FA" w:rsidRPr="00A40E3E" w14:paraId="4675E7FD" w14:textId="77777777" w:rsidTr="00F46585">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CB267"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2</w:t>
            </w:r>
          </w:p>
        </w:tc>
        <w:tc>
          <w:tcPr>
            <w:tcW w:w="4989" w:type="dxa"/>
            <w:tcBorders>
              <w:top w:val="single" w:sz="4" w:space="0" w:color="auto"/>
              <w:left w:val="nil"/>
              <w:bottom w:val="single" w:sz="4" w:space="0" w:color="auto"/>
              <w:right w:val="single" w:sz="4" w:space="0" w:color="auto"/>
            </w:tcBorders>
            <w:shd w:val="clear" w:color="auto" w:fill="auto"/>
            <w:vAlign w:val="center"/>
          </w:tcPr>
          <w:p w14:paraId="06D4FF53" w14:textId="77777777" w:rsidR="00FB07FA" w:rsidRPr="00A40E3E" w:rsidRDefault="00FB07FA" w:rsidP="00583CBE">
            <w:pPr>
              <w:pStyle w:val="Default"/>
              <w:rPr>
                <w:rFonts w:ascii="Segoe UI" w:hAnsi="Segoe UI" w:cs="Segoe UI"/>
                <w:sz w:val="20"/>
                <w:szCs w:val="20"/>
              </w:rPr>
            </w:pPr>
            <w:r w:rsidRPr="00A40E3E">
              <w:rPr>
                <w:rFonts w:ascii="Segoe UI" w:hAnsi="Segoe UI" w:cs="Segoe UI"/>
                <w:sz w:val="20"/>
                <w:szCs w:val="20"/>
              </w:rPr>
              <w:t xml:space="preserve">ELEKTROKEMIJSKA CELICA ZA TRANSMISIJO IN REFLEKSIJO Z NABOROM ALUMINIJASTIH TOKOVNIH ZBIRALNIKOV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3453C7D4"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25DE18" w14:textId="77777777" w:rsidR="00FB07FA" w:rsidRPr="00A40E3E" w:rsidRDefault="00FB07FA" w:rsidP="00583CBE">
            <w:pPr>
              <w:spacing w:line="240" w:lineRule="auto"/>
              <w:jc w:val="center"/>
              <w:rPr>
                <w:rFonts w:ascii="Segoe UI" w:eastAsia="Times New Roman" w:hAnsi="Segoe UI" w:cs="Segoe U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C5FC8A" w14:textId="77777777" w:rsidR="00FB07FA" w:rsidRPr="00A40E3E" w:rsidRDefault="00FB07FA" w:rsidP="00583CBE">
            <w:pPr>
              <w:spacing w:line="240" w:lineRule="auto"/>
              <w:jc w:val="center"/>
              <w:rPr>
                <w:rFonts w:ascii="Segoe UI" w:eastAsia="Times New Roman" w:hAnsi="Segoe UI" w:cs="Segoe UI"/>
                <w:color w:val="000000"/>
                <w:sz w:val="20"/>
                <w:szCs w:val="20"/>
              </w:rPr>
            </w:pPr>
          </w:p>
        </w:tc>
      </w:tr>
      <w:tr w:rsidR="00FB07FA" w:rsidRPr="00A40E3E" w14:paraId="077E685B" w14:textId="77777777" w:rsidTr="00F46585">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1B50C"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3</w:t>
            </w:r>
          </w:p>
        </w:tc>
        <w:tc>
          <w:tcPr>
            <w:tcW w:w="4989" w:type="dxa"/>
            <w:tcBorders>
              <w:top w:val="single" w:sz="4" w:space="0" w:color="auto"/>
              <w:left w:val="nil"/>
              <w:bottom w:val="single" w:sz="4" w:space="0" w:color="auto"/>
              <w:right w:val="single" w:sz="4" w:space="0" w:color="auto"/>
            </w:tcBorders>
            <w:shd w:val="clear" w:color="auto" w:fill="auto"/>
            <w:vAlign w:val="center"/>
          </w:tcPr>
          <w:p w14:paraId="3D9B4E06" w14:textId="6BB93912" w:rsidR="00FB07FA" w:rsidRPr="00A40E3E" w:rsidRDefault="00FB07FA" w:rsidP="00583CBE">
            <w:pPr>
              <w:pStyle w:val="Default"/>
              <w:rPr>
                <w:rFonts w:ascii="Segoe UI" w:hAnsi="Segoe UI" w:cs="Segoe UI"/>
                <w:sz w:val="20"/>
                <w:szCs w:val="20"/>
              </w:rPr>
            </w:pPr>
            <w:r w:rsidRPr="00A40E3E">
              <w:rPr>
                <w:rFonts w:ascii="Segoe UI" w:hAnsi="Segoe UI" w:cs="Segoe UI"/>
                <w:sz w:val="20"/>
                <w:szCs w:val="20"/>
              </w:rPr>
              <w:t>B</w:t>
            </w:r>
            <w:r w:rsidR="00A7319E">
              <w:rPr>
                <w:rFonts w:ascii="Segoe UI" w:hAnsi="Segoe UI" w:cs="Segoe UI"/>
                <w:sz w:val="20"/>
                <w:szCs w:val="20"/>
              </w:rPr>
              <w:t>e</w:t>
            </w:r>
            <w:r w:rsidRPr="00A40E3E">
              <w:rPr>
                <w:rFonts w:ascii="Segoe UI" w:hAnsi="Segoe UI" w:cs="Segoe UI"/>
                <w:sz w:val="20"/>
                <w:szCs w:val="20"/>
              </w:rPr>
              <w:t xml:space="preserve"> OKNO ZA ELEKTROKEMIJSKO CELICO ZA REFLEKSIJSKO GEOMETRIJO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A0D0CA8" w14:textId="77777777" w:rsidR="00FB07FA" w:rsidRPr="00A40E3E" w:rsidRDefault="00FB07FA" w:rsidP="00583CBE">
            <w:pPr>
              <w:spacing w:line="240" w:lineRule="auto"/>
              <w:jc w:val="center"/>
              <w:rPr>
                <w:rFonts w:ascii="Segoe UI" w:eastAsia="Times New Roman" w:hAnsi="Segoe UI" w:cs="Segoe UI"/>
                <w:color w:val="000000"/>
                <w:sz w:val="20"/>
                <w:szCs w:val="20"/>
              </w:rPr>
            </w:pPr>
            <w:r w:rsidRPr="00A40E3E">
              <w:rPr>
                <w:rFonts w:ascii="Segoe UI" w:eastAsia="Times New Roman" w:hAnsi="Segoe UI" w:cs="Segoe UI"/>
                <w:color w:val="000000"/>
                <w:sz w:val="20"/>
                <w:szCs w:val="20"/>
              </w:rPr>
              <w:t>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1AB3FA8" w14:textId="77777777" w:rsidR="00FB07FA" w:rsidRPr="00A40E3E" w:rsidRDefault="00FB07FA" w:rsidP="00583CBE">
            <w:pPr>
              <w:spacing w:line="240" w:lineRule="auto"/>
              <w:jc w:val="center"/>
              <w:rPr>
                <w:rFonts w:ascii="Segoe UI" w:eastAsia="Times New Roman" w:hAnsi="Segoe UI" w:cs="Segoe UI"/>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B5D378" w14:textId="77777777" w:rsidR="00FB07FA" w:rsidRPr="00A40E3E" w:rsidRDefault="00FB07FA" w:rsidP="00583CBE">
            <w:pPr>
              <w:spacing w:line="240" w:lineRule="auto"/>
              <w:jc w:val="center"/>
              <w:rPr>
                <w:rFonts w:ascii="Segoe UI" w:eastAsia="Times New Roman" w:hAnsi="Segoe UI" w:cs="Segoe UI"/>
                <w:color w:val="000000"/>
                <w:sz w:val="20"/>
                <w:szCs w:val="20"/>
              </w:rPr>
            </w:pPr>
          </w:p>
        </w:tc>
      </w:tr>
    </w:tbl>
    <w:p w14:paraId="721C0038" w14:textId="18C99369" w:rsidR="009E11B3" w:rsidRPr="00CD51C0" w:rsidRDefault="009E11B3" w:rsidP="006B7FFD">
      <w:pPr>
        <w:spacing w:before="225" w:after="225"/>
        <w:jc w:val="both"/>
        <w:rPr>
          <w:rFonts w:ascii="Segoe UI" w:hAnsi="Segoe UI" w:cs="Segoe UI"/>
          <w:b/>
          <w:bCs/>
          <w:color w:val="000000"/>
          <w:sz w:val="22"/>
        </w:rPr>
      </w:pPr>
      <w:r w:rsidRPr="00CD51C0">
        <w:rPr>
          <w:rFonts w:ascii="Segoe UI" w:hAnsi="Segoe UI" w:cs="Segoe UI"/>
          <w:b/>
          <w:bCs/>
          <w:color w:val="000000"/>
          <w:sz w:val="22"/>
        </w:rPr>
        <w:t>Pogodbena vrednost brez DDV: ______________________ EUR</w:t>
      </w:r>
    </w:p>
    <w:p w14:paraId="79D1E5A9" w14:textId="246C844B" w:rsidR="009E11B3" w:rsidRPr="009E11B3"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085C02C1" w14:textId="77777777" w:rsidR="006B7FFD" w:rsidRPr="00CD51C0" w:rsidRDefault="006B7FFD" w:rsidP="006B7FFD">
      <w:pPr>
        <w:spacing w:before="225" w:after="225"/>
        <w:jc w:val="both"/>
        <w:rPr>
          <w:rFonts w:ascii="Segoe UI" w:hAnsi="Segoe UI" w:cs="Segoe UI"/>
          <w:b/>
          <w:bCs/>
          <w:sz w:val="22"/>
        </w:rPr>
      </w:pPr>
      <w:r w:rsidRPr="00CD51C0">
        <w:rPr>
          <w:rFonts w:ascii="Segoe UI" w:hAnsi="Segoe UI" w:cs="Segoe UI"/>
          <w:b/>
          <w:bCs/>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D1AF07E"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CD51C0">
        <w:rPr>
          <w:rFonts w:ascii="Segoe UI" w:eastAsia="Times New Roman" w:hAnsi="Segoe UI" w:cs="Segoe UI"/>
          <w:b/>
          <w:iCs/>
          <w:color w:val="000000"/>
          <w:sz w:val="22"/>
          <w:lang w:val="en-GB"/>
        </w:rPr>
        <w:t>najkasneje</w:t>
      </w:r>
      <w:proofErr w:type="spellEnd"/>
      <w:r w:rsidRPr="00CD51C0">
        <w:rPr>
          <w:rFonts w:ascii="Segoe UI" w:eastAsia="Times New Roman" w:hAnsi="Segoe UI" w:cs="Segoe UI"/>
          <w:b/>
          <w:iCs/>
          <w:color w:val="000000"/>
          <w:sz w:val="22"/>
          <w:lang w:val="en-GB"/>
        </w:rPr>
        <w:t xml:space="preserve"> </w:t>
      </w:r>
      <w:r w:rsidR="00CD51C0" w:rsidRPr="00CD51C0">
        <w:rPr>
          <w:rFonts w:ascii="Segoe UI" w:eastAsia="Times New Roman" w:hAnsi="Segoe UI" w:cs="Segoe UI"/>
          <w:b/>
          <w:iCs/>
          <w:color w:val="000000"/>
          <w:sz w:val="22"/>
          <w:lang w:val="en-GB"/>
        </w:rPr>
        <w:t>do 30.09.2026</w:t>
      </w:r>
      <w:r w:rsidR="006D0E13" w:rsidRPr="00016819">
        <w:rPr>
          <w:rFonts w:ascii="Segoe UI" w:eastAsia="Times New Roman" w:hAnsi="Segoe UI" w:cs="Segoe UI"/>
          <w:bCs/>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062144CC"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3" w:name="_Hlk162604403"/>
      <w:r w:rsidRPr="00821B21">
        <w:rPr>
          <w:rFonts w:ascii="Segoe UI" w:eastAsia="Times New Roman" w:hAnsi="Segoe UI" w:cs="Segoe UI"/>
          <w:color w:val="000000"/>
          <w:sz w:val="22"/>
          <w:lang w:eastAsia="ar-SA"/>
        </w:rPr>
        <w:t>Prevzem opreme se opravi s prevzemnim zapisnikom,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FB07FA">
        <w:rPr>
          <w:rFonts w:ascii="Segoe UI" w:eastAsia="Times New Roman" w:hAnsi="Segoe UI" w:cs="Segoe UI"/>
          <w:bCs/>
          <w:iCs/>
          <w:sz w:val="22"/>
        </w:rPr>
        <w:t>Tehnično dokumentacijo z navodili za uporabo</w:t>
      </w:r>
    </w:p>
    <w:p w14:paraId="7427307E" w14:textId="4AA2017F" w:rsidR="006B7FFD" w:rsidRPr="00FB07FA" w:rsidRDefault="006B7FFD" w:rsidP="00FB07FA">
      <w:pPr>
        <w:numPr>
          <w:ilvl w:val="0"/>
          <w:numId w:val="14"/>
        </w:numPr>
        <w:spacing w:before="120" w:line="240" w:lineRule="auto"/>
        <w:rPr>
          <w:rFonts w:ascii="Segoe UI" w:eastAsia="Times New Roman" w:hAnsi="Segoe UI" w:cs="Segoe UI"/>
          <w:bCs/>
          <w:iCs/>
          <w:sz w:val="22"/>
        </w:rPr>
      </w:pPr>
      <w:r w:rsidRPr="00FB07FA">
        <w:rPr>
          <w:rFonts w:ascii="Segoe UI" w:eastAsia="Times New Roman" w:hAnsi="Segoe UI" w:cs="Segoe UI"/>
          <w:bCs/>
          <w:i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3"/>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4"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85BE84A"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D94A4D">
        <w:rPr>
          <w:rFonts w:ascii="Segoe UI" w:eastAsia="Times New Roman" w:hAnsi="Segoe UI" w:cs="Segoe UI"/>
          <w:b/>
          <w:bCs/>
          <w:sz w:val="22"/>
          <w:lang w:eastAsia="zh-CN"/>
        </w:rPr>
        <w:t>36</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71FC44F"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w:t>
      </w:r>
      <w:r w:rsidR="003F30A5" w:rsidRPr="003F30A5">
        <w:rPr>
          <w:rFonts w:ascii="Segoe UI" w:eastAsia="Times New Roman" w:hAnsi="Segoe UI" w:cs="Segoe UI"/>
          <w:b/>
          <w:bCs/>
          <w:color w:val="000000"/>
          <w:sz w:val="22"/>
          <w:lang w:eastAsia="zh-CN"/>
        </w:rPr>
        <w:t>tri</w:t>
      </w:r>
      <w:r w:rsidRPr="00B053C8">
        <w:rPr>
          <w:rFonts w:ascii="Segoe UI" w:eastAsia="Times New Roman" w:hAnsi="Segoe UI" w:cs="Segoe UI"/>
          <w:color w:val="000000"/>
          <w:sz w:val="22"/>
          <w:lang w:eastAsia="zh-CN"/>
        </w:rPr>
        <w:t xml:space="preserve"> delovn</w:t>
      </w:r>
      <w:r w:rsidR="003F30A5">
        <w:rPr>
          <w:rFonts w:ascii="Segoe UI" w:eastAsia="Times New Roman" w:hAnsi="Segoe UI" w:cs="Segoe UI"/>
          <w:color w:val="000000"/>
          <w:sz w:val="22"/>
          <w:lang w:eastAsia="zh-CN"/>
        </w:rPr>
        <w:t>e</w:t>
      </w:r>
      <w:r w:rsidRPr="00B053C8">
        <w:rPr>
          <w:rFonts w:ascii="Segoe UI" w:eastAsia="Times New Roman" w:hAnsi="Segoe UI" w:cs="Segoe UI"/>
          <w:color w:val="000000"/>
          <w:sz w:val="22"/>
          <w:lang w:eastAsia="zh-CN"/>
        </w:rPr>
        <w:t xml:space="preserve"> dn</w:t>
      </w:r>
      <w:r w:rsidR="003F30A5">
        <w:rPr>
          <w:rFonts w:ascii="Segoe UI" w:eastAsia="Times New Roman" w:hAnsi="Segoe UI" w:cs="Segoe UI"/>
          <w:color w:val="000000"/>
          <w:sz w:val="22"/>
          <w:lang w:eastAsia="zh-CN"/>
        </w:rPr>
        <w:t>i</w:t>
      </w:r>
      <w:r w:rsidRPr="00B053C8">
        <w:rPr>
          <w:rFonts w:ascii="Segoe UI" w:eastAsia="Times New Roman" w:hAnsi="Segoe UI" w:cs="Segoe UI"/>
          <w:color w:val="000000"/>
          <w:sz w:val="22"/>
          <w:lang w:eastAsia="zh-CN"/>
        </w:rPr>
        <w:t xml:space="preserve"> po prejemu obvestila. V kolikor je potrebno popravilo opreme, ga mora dobavitelj zagotoviti v </w:t>
      </w:r>
      <w:r w:rsidR="003F30A5">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4"/>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5"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6E6B8391"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771258D4"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3F30A5" w:rsidRPr="007F6F80">
        <w:rPr>
          <w:rFonts w:ascii="Segoe UI" w:eastAsia="Times New Roman" w:hAnsi="Segoe UI" w:cs="Segoe UI"/>
          <w:b/>
          <w:bCs/>
          <w:sz w:val="22"/>
        </w:rPr>
        <w:t>10</w:t>
      </w:r>
      <w:r w:rsidR="00B72D4C" w:rsidRPr="007F6F80">
        <w:rPr>
          <w:rFonts w:ascii="Segoe UI" w:eastAsia="Times New Roman" w:hAnsi="Segoe UI" w:cs="Segoe UI"/>
          <w:b/>
          <w:bCs/>
          <w:sz w:val="22"/>
        </w:rPr>
        <w:t xml:space="preserve"> </w:t>
      </w:r>
      <w:r w:rsidRPr="007F6F80">
        <w:rPr>
          <w:rFonts w:ascii="Segoe UI" w:eastAsia="Times New Roman" w:hAnsi="Segoe UI" w:cs="Segoe UI"/>
          <w:b/>
          <w:bCs/>
          <w:sz w:val="22"/>
        </w:rPr>
        <w:t>(</w:t>
      </w:r>
      <w:r w:rsidR="00B72D4C" w:rsidRPr="007F6F80">
        <w:rPr>
          <w:rFonts w:ascii="Segoe UI" w:eastAsia="Times New Roman" w:hAnsi="Segoe UI" w:cs="Segoe UI"/>
          <w:b/>
          <w:bCs/>
          <w:sz w:val="22"/>
        </w:rPr>
        <w:t>deset</w:t>
      </w:r>
      <w:r w:rsidRPr="007F6F80">
        <w:rPr>
          <w:rFonts w:ascii="Segoe UI" w:eastAsia="Times New Roman" w:hAnsi="Segoe UI" w:cs="Segoe UI"/>
          <w:b/>
          <w:bCs/>
          <w:sz w:val="22"/>
        </w:rPr>
        <w:t>) let</w:t>
      </w:r>
      <w:r w:rsidRPr="00B72D4C">
        <w:rPr>
          <w:rFonts w:ascii="Segoe UI" w:eastAsia="Times New Roman" w:hAnsi="Segoe UI" w:cs="Segoe UI"/>
          <w:sz w:val="22"/>
        </w:rPr>
        <w:t xml:space="preserve">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5"/>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4B2BE49B"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4EEF">
        <w:rPr>
          <w:rFonts w:ascii="Assistant" w:eastAsia="Calibri" w:hAnsi="Assistant" w:cs="Assistant"/>
          <w:sz w:val="22"/>
          <w:lang w:val="pl-PL"/>
        </w:rPr>
        <w:t>10</w:t>
      </w:r>
      <w:r w:rsidRPr="009113A1">
        <w:rPr>
          <w:rFonts w:ascii="Assistant" w:eastAsia="Calibri" w:hAnsi="Assistant" w:cs="Assistant" w:hint="cs"/>
          <w:sz w:val="22"/>
          <w:lang w:val="pl-PL"/>
        </w:rPr>
        <w:t xml:space="preserve"> let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022E7670" w14:textId="77777777" w:rsidR="00650007" w:rsidRDefault="00650007" w:rsidP="006B7FFD">
      <w:pPr>
        <w:widowControl w:val="0"/>
        <w:spacing w:line="240" w:lineRule="auto"/>
        <w:jc w:val="both"/>
        <w:rPr>
          <w:rFonts w:ascii="Segoe UI" w:eastAsia="Calibri" w:hAnsi="Segoe UI" w:cs="Segoe UI"/>
          <w:sz w:val="22"/>
          <w:lang w:val="pl-PL"/>
        </w:rPr>
      </w:pP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1118F8">
      <w:pPr>
        <w:widowControl w:val="0"/>
        <w:suppressAutoHyphens/>
        <w:spacing w:before="72" w:line="240" w:lineRule="auto"/>
        <w:ind w:right="-20"/>
        <w:jc w:val="both"/>
        <w:rPr>
          <w:rFonts w:ascii="Segoe UI" w:eastAsia="Times New Roman" w:hAnsi="Segoe UI" w:cs="Segoe UI"/>
          <w:bCs/>
          <w:sz w:val="22"/>
          <w:lang w:eastAsia="zh-CN"/>
        </w:rPr>
      </w:pPr>
      <w:bookmarkStart w:id="6"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6"/>
    <w:p w14:paraId="223A8B15" w14:textId="77777777" w:rsidR="006B7FFD" w:rsidRPr="00E276FD" w:rsidRDefault="006B7FFD" w:rsidP="001118F8">
      <w:pPr>
        <w:widowControl w:val="0"/>
        <w:suppressAutoHyphens/>
        <w:spacing w:before="72" w:line="240" w:lineRule="auto"/>
        <w:ind w:right="-20"/>
        <w:jc w:val="both"/>
        <w:rPr>
          <w:rFonts w:ascii="Segoe UI" w:eastAsia="Times New Roman" w:hAnsi="Segoe UI" w:cs="Segoe UI"/>
          <w:bCs/>
          <w:sz w:val="22"/>
          <w:lang w:eastAsia="zh-CN"/>
        </w:rPr>
      </w:pPr>
    </w:p>
    <w:p w14:paraId="3AF66F42" w14:textId="77777777" w:rsidR="006B7FFD" w:rsidRPr="00E276FD" w:rsidRDefault="006B7FFD" w:rsidP="001118F8">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1118F8">
      <w:pPr>
        <w:widowControl w:val="0"/>
        <w:suppressAutoHyphens/>
        <w:spacing w:before="72" w:line="240" w:lineRule="auto"/>
        <w:ind w:right="-20"/>
        <w:jc w:val="both"/>
        <w:rPr>
          <w:rFonts w:ascii="Segoe UI" w:eastAsia="Times New Roman" w:hAnsi="Segoe UI" w:cs="Segoe UI"/>
          <w:bCs/>
          <w:sz w:val="22"/>
          <w:lang w:eastAsia="zh-CN"/>
        </w:rPr>
      </w:pPr>
    </w:p>
    <w:p w14:paraId="5E6E7949" w14:textId="77777777" w:rsidR="006B7FFD" w:rsidRDefault="006B7FFD" w:rsidP="001118F8">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3D97576C" w14:textId="77777777" w:rsidR="00650007" w:rsidRDefault="00650007" w:rsidP="006B7FFD">
      <w:pPr>
        <w:widowControl w:val="0"/>
        <w:suppressAutoHyphens/>
        <w:spacing w:before="72" w:line="240" w:lineRule="auto"/>
        <w:ind w:right="-20"/>
        <w:rPr>
          <w:rFonts w:ascii="Segoe UI" w:eastAsia="Times New Roman" w:hAnsi="Segoe UI" w:cs="Segoe UI"/>
          <w:bCs/>
          <w:sz w:val="22"/>
          <w:lang w:eastAsia="zh-CN"/>
        </w:rPr>
      </w:pPr>
    </w:p>
    <w:p w14:paraId="79E90EC2" w14:textId="6C0DE10A" w:rsidR="006B7FFD" w:rsidRPr="00821B21" w:rsidRDefault="006B7FFD" w:rsidP="00650007">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5C904D0D" w14:textId="77777777" w:rsidR="00650007" w:rsidRPr="00720B92" w:rsidRDefault="00650007" w:rsidP="00650007">
      <w:pPr>
        <w:spacing w:line="240" w:lineRule="auto"/>
        <w:jc w:val="both"/>
        <w:rPr>
          <w:rFonts w:ascii="Segoe UI" w:eastAsia="Times New Roman" w:hAnsi="Segoe UI" w:cs="Segoe UI"/>
          <w:sz w:val="22"/>
          <w:lang w:val="pl-PL"/>
        </w:rPr>
      </w:pPr>
      <w:r w:rsidRPr="00720B92">
        <w:rPr>
          <w:rFonts w:ascii="Segoe UI" w:eastAsia="Times New Roman" w:hAnsi="Segoe UI" w:cs="Segoe UI"/>
          <w:sz w:val="22"/>
          <w:lang w:val="pl-PL"/>
        </w:rPr>
        <w:t>Ta pogodba je sklenjena pod razveznim pogojem, ki se uresniči v primeru izpolnitve ene od naslednjih okoliščin:</w:t>
      </w:r>
    </w:p>
    <w:p w14:paraId="26E8C530" w14:textId="77777777" w:rsidR="00650007" w:rsidRPr="00720B92" w:rsidRDefault="00650007" w:rsidP="00650007">
      <w:pPr>
        <w:numPr>
          <w:ilvl w:val="0"/>
          <w:numId w:val="30"/>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720B92">
        <w:rPr>
          <w:rFonts w:ascii="Segoe UI" w:eastAsia="Times New Roman" w:hAnsi="Segoe UI" w:cs="Segoe UI"/>
          <w:color w:val="000000"/>
          <w:sz w:val="22"/>
          <w:lang w:eastAsia="sl-SI"/>
        </w:rPr>
        <w:t>okoljske</w:t>
      </w:r>
      <w:proofErr w:type="spellEnd"/>
      <w:r w:rsidRPr="00720B92">
        <w:rPr>
          <w:rFonts w:ascii="Segoe UI" w:eastAsia="Times New Roman" w:hAnsi="Segoe UI" w:cs="Segoe UI"/>
          <w:color w:val="000000"/>
          <w:sz w:val="22"/>
          <w:lang w:eastAsia="sl-SI"/>
        </w:rPr>
        <w:t xml:space="preserve"> ali socialne zakonodaje s strani ponudnika ali njegovega podizvajalca ali </w:t>
      </w:r>
    </w:p>
    <w:p w14:paraId="4AE197A1" w14:textId="77777777" w:rsidR="00650007" w:rsidRPr="00720B92" w:rsidRDefault="00650007" w:rsidP="00650007">
      <w:pPr>
        <w:numPr>
          <w:ilvl w:val="0"/>
          <w:numId w:val="30"/>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4B82E97C" w14:textId="77777777" w:rsidR="00650007" w:rsidRPr="00720B92" w:rsidRDefault="00650007" w:rsidP="00650007">
      <w:pPr>
        <w:numPr>
          <w:ilvl w:val="1"/>
          <w:numId w:val="30"/>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 xml:space="preserve">plačilom za delo, </w:t>
      </w:r>
    </w:p>
    <w:p w14:paraId="78440665" w14:textId="77777777" w:rsidR="00650007" w:rsidRPr="00720B92" w:rsidRDefault="00650007" w:rsidP="00650007">
      <w:pPr>
        <w:numPr>
          <w:ilvl w:val="1"/>
          <w:numId w:val="30"/>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 xml:space="preserve">delovnim časom, </w:t>
      </w:r>
    </w:p>
    <w:p w14:paraId="64B6546A" w14:textId="77777777" w:rsidR="00650007" w:rsidRPr="00720B92" w:rsidRDefault="00650007" w:rsidP="00650007">
      <w:pPr>
        <w:numPr>
          <w:ilvl w:val="1"/>
          <w:numId w:val="30"/>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 xml:space="preserve">počitki, </w:t>
      </w:r>
    </w:p>
    <w:p w14:paraId="41D14CEF" w14:textId="77777777" w:rsidR="00650007" w:rsidRPr="00720B92" w:rsidRDefault="00650007" w:rsidP="00650007">
      <w:pPr>
        <w:numPr>
          <w:ilvl w:val="1"/>
          <w:numId w:val="30"/>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720B92">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15815248" w14:textId="77777777" w:rsidR="00650007" w:rsidRPr="00720B92" w:rsidRDefault="00650007" w:rsidP="00650007">
      <w:pPr>
        <w:suppressAutoHyphens/>
        <w:spacing w:before="120" w:after="120" w:line="240" w:lineRule="auto"/>
        <w:ind w:left="1440"/>
        <w:jc w:val="both"/>
        <w:rPr>
          <w:rFonts w:ascii="Segoe UI" w:eastAsia="Times New Roman" w:hAnsi="Segoe UI" w:cs="Segoe UI"/>
          <w:color w:val="000000"/>
          <w:szCs w:val="20"/>
          <w:lang w:eastAsia="zh-CN"/>
        </w:rPr>
      </w:pPr>
    </w:p>
    <w:p w14:paraId="1D3E4563"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r w:rsidRPr="00720B92">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78F8A766"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p>
    <w:p w14:paraId="763AFC59"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r w:rsidRPr="00720B92">
        <w:rPr>
          <w:rFonts w:ascii="Segoe UI" w:eastAsia="Times New Roman" w:hAnsi="Segoe UI" w:cs="Segoe UI"/>
          <w:color w:val="000000"/>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20B92">
        <w:rPr>
          <w:rFonts w:ascii="Segoe UI" w:eastAsia="Times New Roman" w:hAnsi="Segoe UI" w:cs="Segoe UI"/>
          <w:color w:val="000000"/>
          <w:sz w:val="22"/>
          <w:lang w:eastAsia="sl-SI"/>
        </w:rPr>
        <w:t>podizvajanje</w:t>
      </w:r>
      <w:proofErr w:type="spellEnd"/>
      <w:r w:rsidRPr="00720B92">
        <w:rPr>
          <w:rFonts w:ascii="Segoe UI" w:eastAsia="Times New Roman" w:hAnsi="Segoe UI" w:cs="Segoe UI"/>
          <w:color w:val="000000"/>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FEFCBC1"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p>
    <w:p w14:paraId="3D689AD5"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r w:rsidRPr="00720B92">
        <w:rPr>
          <w:rFonts w:ascii="Segoe UI" w:eastAsia="Times New Roman" w:hAnsi="Segoe UI" w:cs="Segoe UI"/>
          <w:color w:val="000000"/>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108B08C"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p>
    <w:p w14:paraId="7569DC86" w14:textId="77777777" w:rsidR="00650007" w:rsidRPr="00720B92" w:rsidRDefault="00650007" w:rsidP="00650007">
      <w:pPr>
        <w:spacing w:after="120" w:line="240" w:lineRule="auto"/>
        <w:jc w:val="both"/>
        <w:rPr>
          <w:rFonts w:ascii="Segoe UI" w:eastAsia="Times New Roman" w:hAnsi="Segoe UI" w:cs="Segoe UI"/>
          <w:color w:val="000000"/>
          <w:sz w:val="22"/>
          <w:lang w:eastAsia="sl-SI"/>
        </w:rPr>
      </w:pPr>
      <w:r w:rsidRPr="00720B92">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4A4C07" w14:textId="77777777" w:rsidR="007E058C" w:rsidRPr="00821B21" w:rsidRDefault="007E058C"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35AFAAF" w14:textId="77777777" w:rsidR="007E058C" w:rsidRDefault="007E058C" w:rsidP="006B7FFD">
      <w:pPr>
        <w:spacing w:before="120" w:after="60" w:line="240" w:lineRule="auto"/>
        <w:jc w:val="center"/>
        <w:rPr>
          <w:rFonts w:ascii="Segoe UI" w:eastAsia="Times New Roman" w:hAnsi="Segoe UI" w:cs="Segoe UI"/>
          <w:b/>
          <w:color w:val="000000"/>
          <w:sz w:val="22"/>
        </w:rPr>
      </w:pPr>
    </w:p>
    <w:p w14:paraId="550C47EA" w14:textId="1B53A7D9"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414BB">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414BB">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7"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C55A1F3" w14:textId="712DAC21" w:rsidR="00B852A2" w:rsidRDefault="0029542E"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5E064D">
        <w:rPr>
          <w:rFonts w:ascii="Segoe UI" w:eastAsia="Times New Roman" w:hAnsi="Segoe UI" w:cs="Segoe UI"/>
          <w:sz w:val="22"/>
          <w:lang w:val="pl-PL"/>
        </w:rPr>
        <w:t xml:space="preserve"> </w:t>
      </w:r>
      <w:r w:rsidR="003D7950">
        <w:rPr>
          <w:rFonts w:ascii="Segoe UI" w:eastAsia="Times New Roman" w:hAnsi="Segoe UI" w:cs="Segoe UI"/>
          <w:sz w:val="22"/>
          <w:lang w:val="pl-PL"/>
        </w:rPr>
        <w:t>_____________________________</w:t>
      </w:r>
    </w:p>
    <w:p w14:paraId="1EDDDC9B" w14:textId="77777777" w:rsidR="005E064D" w:rsidRDefault="005E064D" w:rsidP="00B852A2">
      <w:pPr>
        <w:tabs>
          <w:tab w:val="left" w:pos="792"/>
        </w:tabs>
        <w:spacing w:line="240" w:lineRule="auto"/>
        <w:jc w:val="both"/>
        <w:rPr>
          <w:rFonts w:ascii="Segoe UI" w:eastAsia="Times New Roman" w:hAnsi="Segoe UI" w:cs="Segoe UI"/>
          <w:sz w:val="22"/>
          <w:lang w:val="pl-PL"/>
        </w:rPr>
      </w:pPr>
    </w:p>
    <w:p w14:paraId="2C32C7B6" w14:textId="7F521C5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E064D">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7"/>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14426E08" w14:textId="77777777" w:rsidR="00E438F5" w:rsidRDefault="00E438F5" w:rsidP="006B7FFD">
      <w:pPr>
        <w:tabs>
          <w:tab w:val="left" w:pos="792"/>
        </w:tabs>
        <w:spacing w:line="240" w:lineRule="auto"/>
        <w:jc w:val="both"/>
        <w:rPr>
          <w:rFonts w:ascii="Segoe UI" w:eastAsia="Times New Roman" w:hAnsi="Segoe UI" w:cs="Segoe UI"/>
          <w:sz w:val="22"/>
          <w:lang w:val="pl-PL"/>
        </w:rPr>
      </w:pPr>
    </w:p>
    <w:p w14:paraId="05FB71A1" w14:textId="1A42D5E1" w:rsidR="008330C4" w:rsidRDefault="008330C4">
      <w:pPr>
        <w:rPr>
          <w:rFonts w:ascii="Segoe UI" w:eastAsia="Times New Roman" w:hAnsi="Segoe UI" w:cs="Segoe UI"/>
          <w:sz w:val="22"/>
          <w:lang w:val="pl-PL"/>
        </w:rPr>
      </w:pPr>
      <w:r>
        <w:rPr>
          <w:rFonts w:ascii="Segoe UI" w:eastAsia="Times New Roman" w:hAnsi="Segoe UI" w:cs="Segoe UI"/>
          <w:sz w:val="22"/>
          <w:lang w:val="pl-PL"/>
        </w:rPr>
        <w:br w:type="page"/>
      </w: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04125F59"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1F462918"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4E9D0613"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71A7CD1A" w14:textId="61A33E61"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25EE340" w14:textId="77777777" w:rsidR="00595959" w:rsidRDefault="00595959">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0EDA93A5"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76194E3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8079"/>
      </w:tblGrid>
      <w:tr w:rsidR="007748AA" w:rsidRPr="00642DF9" w14:paraId="0E3A5357" w14:textId="77777777" w:rsidTr="003D7950">
        <w:trPr>
          <w:trHeight w:hRule="exact" w:val="397"/>
        </w:trPr>
        <w:tc>
          <w:tcPr>
            <w:tcW w:w="2122"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807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3D7950">
        <w:trPr>
          <w:trHeight w:hRule="exact" w:val="397"/>
        </w:trPr>
        <w:tc>
          <w:tcPr>
            <w:tcW w:w="2122"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807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3D7950">
        <w:trPr>
          <w:trHeight w:hRule="exact" w:val="397"/>
        </w:trPr>
        <w:tc>
          <w:tcPr>
            <w:tcW w:w="2122"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8079"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3D7950">
        <w:trPr>
          <w:trHeight w:hRule="exact" w:val="397"/>
        </w:trPr>
        <w:tc>
          <w:tcPr>
            <w:tcW w:w="2122"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807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3D7950">
        <w:trPr>
          <w:trHeight w:hRule="exact" w:val="397"/>
        </w:trPr>
        <w:tc>
          <w:tcPr>
            <w:tcW w:w="2122"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8079" w:type="dxa"/>
            <w:vAlign w:val="center"/>
          </w:tcPr>
          <w:p w14:paraId="57F35507" w14:textId="61A1B69A" w:rsidR="007748AA" w:rsidRPr="000038BB" w:rsidRDefault="003D7950" w:rsidP="0042098F">
            <w:pPr>
              <w:spacing w:line="240" w:lineRule="auto"/>
              <w:jc w:val="both"/>
              <w:rPr>
                <w:rFonts w:ascii="Segoe UI" w:eastAsia="Times New Roman" w:hAnsi="Segoe UI" w:cs="Segoe UI"/>
                <w:color w:val="FF0000"/>
                <w:sz w:val="16"/>
                <w:szCs w:val="16"/>
              </w:rPr>
            </w:pPr>
            <w:r w:rsidRPr="003D7950">
              <w:rPr>
                <w:rFonts w:ascii="Segoe UI" w:eastAsia="Times New Roman" w:hAnsi="Segoe UI" w:cs="Segoe UI"/>
                <w:b/>
                <w:sz w:val="20"/>
                <w:szCs w:val="20"/>
                <w:lang w:val="pt-BR"/>
              </w:rPr>
              <w:t>NAKUP AVTOMATSKEGA RENTGENSKEGA PRAŠKOVNEGA DIFRAKTOMETRA</w:t>
            </w:r>
          </w:p>
        </w:tc>
      </w:tr>
      <w:tr w:rsidR="007748AA" w:rsidRPr="00642DF9" w14:paraId="7E3516AB" w14:textId="77777777" w:rsidTr="003D7950">
        <w:trPr>
          <w:trHeight w:hRule="exact" w:val="397"/>
        </w:trPr>
        <w:tc>
          <w:tcPr>
            <w:tcW w:w="2122"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807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w:t>
            </w:r>
            <w:r w:rsidRPr="00D15C08">
              <w:rPr>
                <w:rFonts w:ascii="Segoe UI" w:eastAsia="Times New Roman" w:hAnsi="Segoe UI" w:cs="Segoe UI"/>
                <w:color w:val="000000"/>
                <w:sz w:val="22"/>
                <w:szCs w:val="20"/>
                <w:highlight w:val="yellow"/>
                <w:lang w:eastAsia="ar-SA"/>
              </w:rPr>
              <w:t>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58479E0E" w14:textId="77777777" w:rsidR="003D7950" w:rsidRPr="003D7950" w:rsidRDefault="003D7950" w:rsidP="003D7950">
      <w:pPr>
        <w:spacing w:line="240" w:lineRule="auto"/>
        <w:jc w:val="both"/>
        <w:rPr>
          <w:rFonts w:ascii="Segoe UI" w:eastAsia="Times New Roman" w:hAnsi="Segoe UI" w:cs="Segoe UI"/>
          <w:b/>
          <w:color w:val="000000"/>
          <w:sz w:val="28"/>
          <w:szCs w:val="28"/>
          <w:lang w:eastAsia="sl-SI"/>
        </w:rPr>
      </w:pPr>
      <w:bookmarkStart w:id="8" w:name="_Hlk63063053"/>
      <w:r w:rsidRPr="003D7950">
        <w:rPr>
          <w:rFonts w:ascii="Segoe UI" w:eastAsia="Times New Roman" w:hAnsi="Segoe UI" w:cs="Segoe UI"/>
          <w:b/>
          <w:color w:val="000000"/>
          <w:sz w:val="28"/>
          <w:szCs w:val="28"/>
          <w:shd w:val="clear" w:color="auto" w:fill="DEEAF6" w:themeFill="accent5" w:themeFillTint="33"/>
        </w:rPr>
        <w:t>IZJAVA  S PODATKI O  UDELEŽBI FIZIČNIH  IN PRAVNIH OSEB V LASTNIŠTVU PONUDNIKA</w:t>
      </w:r>
      <w:r w:rsidRPr="003D7950">
        <w:rPr>
          <w:rFonts w:ascii="Segoe UI" w:eastAsia="Times New Roman" w:hAnsi="Segoe UI" w:cs="Segoe UI"/>
          <w:b/>
          <w:color w:val="000000"/>
          <w:sz w:val="28"/>
          <w:szCs w:val="28"/>
        </w:rPr>
        <w:t xml:space="preserve"> </w:t>
      </w:r>
      <w:bookmarkEnd w:id="8"/>
      <w:r w:rsidRPr="003D7950">
        <w:rPr>
          <w:rFonts w:ascii="Segoe UI" w:eastAsia="Times New Roman" w:hAnsi="Segoe UI" w:cs="Segoe UI"/>
          <w:color w:val="000000"/>
          <w:szCs w:val="24"/>
        </w:rPr>
        <w:t>vključno z udeležbo tihih družbenikov, ter o gospodarskih subjektih, za katere se glede na določbe zakona, ki ureja gospodarske družbe, šteje, da so povezane družbe s ponudnikom</w:t>
      </w:r>
      <w:r w:rsidRPr="003D7950">
        <w:rPr>
          <w:rFonts w:ascii="Segoe UI" w:eastAsia="Times New Roman" w:hAnsi="Segoe UI" w:cs="Segoe UI"/>
          <w:color w:val="000000"/>
          <w:sz w:val="28"/>
          <w:szCs w:val="28"/>
        </w:rPr>
        <w:t xml:space="preserve"> </w:t>
      </w:r>
    </w:p>
    <w:p w14:paraId="51059EE9" w14:textId="530F54D8"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45D9AD5"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w:t>
            </w:r>
          </w:p>
          <w:p w14:paraId="1E9EA570" w14:textId="77777777" w:rsidR="00E10BB6"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257BEF78"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290B4965"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3D7950">
              <w:rPr>
                <w:rFonts w:ascii="Segoe UI" w:eastAsia="Times New Roman" w:hAnsi="Segoe UI" w:cs="Segoe UI"/>
                <w:b/>
                <w:bCs/>
                <w:sz w:val="22"/>
              </w:rPr>
              <w:t>66</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3F30A5">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B902803" w:rsidR="00642DF9" w:rsidRPr="00642DF9" w:rsidRDefault="003D7950" w:rsidP="00642DF9">
            <w:pPr>
              <w:tabs>
                <w:tab w:val="left" w:pos="792"/>
              </w:tabs>
              <w:spacing w:line="240" w:lineRule="auto"/>
              <w:jc w:val="both"/>
              <w:rPr>
                <w:rFonts w:ascii="Segoe UI" w:eastAsia="Times New Roman" w:hAnsi="Segoe UI" w:cs="Segoe UI"/>
                <w:color w:val="000000"/>
                <w:sz w:val="22"/>
              </w:rPr>
            </w:pPr>
            <w:r w:rsidRPr="003D7950">
              <w:rPr>
                <w:rFonts w:ascii="Segoe UI" w:eastAsia="Times New Roman" w:hAnsi="Segoe UI" w:cs="Segoe UI"/>
                <w:b/>
                <w:sz w:val="20"/>
                <w:szCs w:val="20"/>
                <w:lang w:val="pt-BR"/>
              </w:rPr>
              <w:t>NAKUP AVTOMATSKEGA RENTGENSKEGA PRAŠKOVNEGA DIFRAKTOMETRA.</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3D7950">
        <w:trPr>
          <w:trHeight w:val="993"/>
        </w:trPr>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14F79499" w14:textId="77777777" w:rsidR="003D7950" w:rsidRPr="004A7C57" w:rsidRDefault="003D7950" w:rsidP="003D7950">
      <w:pPr>
        <w:spacing w:line="240" w:lineRule="auto"/>
        <w:jc w:val="both"/>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 xml:space="preserve">Zaradi namena iz šestega odstavka 14. člena Zakona o integriteti in preprečevanju korupcije (Ur. l. RS, št.  69/11, 158/20, 3/22 – </w:t>
      </w:r>
      <w:proofErr w:type="spellStart"/>
      <w:r w:rsidRPr="004A7C57">
        <w:rPr>
          <w:rFonts w:ascii="Segoe UI" w:eastAsia="Times New Roman" w:hAnsi="Segoe UI" w:cs="Segoe UI"/>
          <w:color w:val="000000"/>
          <w:sz w:val="20"/>
          <w:szCs w:val="20"/>
        </w:rPr>
        <w:t>ZDeb</w:t>
      </w:r>
      <w:proofErr w:type="spellEnd"/>
      <w:r w:rsidRPr="004A7C57">
        <w:rPr>
          <w:rFonts w:ascii="Segoe UI" w:eastAsia="Times New Roman" w:hAnsi="Segoe UI" w:cs="Segoe UI"/>
          <w:color w:val="000000"/>
          <w:sz w:val="20"/>
          <w:szCs w:val="20"/>
        </w:rPr>
        <w:t xml:space="preserve"> in 16/23 – </w:t>
      </w:r>
      <w:proofErr w:type="spellStart"/>
      <w:r w:rsidRPr="004A7C57">
        <w:rPr>
          <w:rFonts w:ascii="Segoe UI" w:eastAsia="Times New Roman" w:hAnsi="Segoe UI" w:cs="Segoe UI"/>
          <w:color w:val="000000"/>
          <w:sz w:val="20"/>
          <w:szCs w:val="20"/>
        </w:rPr>
        <w:t>ZZPri</w:t>
      </w:r>
      <w:proofErr w:type="spellEnd"/>
      <w:r w:rsidRPr="004A7C57">
        <w:rPr>
          <w:rFonts w:ascii="Segoe UI" w:eastAsia="Times New Roman" w:hAnsi="Segoe UI" w:cs="Segoe UI"/>
          <w:color w:val="000000"/>
          <w:sz w:val="20"/>
          <w:szCs w:val="20"/>
        </w:rPr>
        <w:t xml:space="preserve">) </w:t>
      </w:r>
      <w:proofErr w:type="spellStart"/>
      <w:r w:rsidRPr="004A7C57">
        <w:rPr>
          <w:rFonts w:ascii="Segoe UI" w:eastAsia="Times New Roman" w:hAnsi="Segoe UI" w:cs="Segoe UI"/>
          <w:color w:val="000000"/>
          <w:sz w:val="20"/>
          <w:szCs w:val="20"/>
        </w:rPr>
        <w:t>t.j</w:t>
      </w:r>
      <w:proofErr w:type="spellEnd"/>
      <w:r w:rsidRPr="004A7C57">
        <w:rPr>
          <w:rFonts w:ascii="Segoe UI" w:eastAsia="Times New Roman" w:hAnsi="Segoe UI" w:cs="Segoe UI"/>
          <w:color w:val="000000"/>
          <w:sz w:val="20"/>
          <w:szCs w:val="20"/>
        </w:rPr>
        <w:t xml:space="preserve">. zaradi zagotovitve transparentnosti posla in preprečitve korupcijskih tveganj pri sklepanju pravnih poslov, spodaj podpisani zakoniti zastopnik ponudnika izjavljam, </w:t>
      </w:r>
    </w:p>
    <w:p w14:paraId="3AD693CB" w14:textId="77777777" w:rsidR="00642DF9" w:rsidRPr="003D7950" w:rsidRDefault="00642DF9" w:rsidP="00642DF9">
      <w:pPr>
        <w:spacing w:line="240" w:lineRule="auto"/>
        <w:jc w:val="both"/>
        <w:rPr>
          <w:rFonts w:ascii="Segoe UI" w:eastAsia="Times New Roman" w:hAnsi="Segoe UI" w:cs="Segoe UI"/>
          <w:color w:val="000000"/>
          <w:sz w:val="22"/>
        </w:rPr>
      </w:pPr>
    </w:p>
    <w:p w14:paraId="1E872AC9" w14:textId="77777777" w:rsidR="003D7950" w:rsidRPr="004A7C57" w:rsidRDefault="003D7950" w:rsidP="003D7950">
      <w:pPr>
        <w:spacing w:line="240" w:lineRule="auto"/>
        <w:jc w:val="both"/>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1.1. da so pri lastništvu zgoraj navedenega ponudnika udeležene naslednje fizične osebe,</w:t>
      </w:r>
      <w:r w:rsidRPr="004A7C57">
        <w:rPr>
          <w:rFonts w:ascii="Segoe UI" w:eastAsia="Times New Roman" w:hAnsi="Segoe UI" w:cs="Segoe UI"/>
          <w:b/>
          <w:color w:val="000000"/>
          <w:sz w:val="20"/>
          <w:szCs w:val="20"/>
        </w:rPr>
        <w:t xml:space="preserve"> </w:t>
      </w:r>
      <w:r w:rsidRPr="004A7C57">
        <w:rPr>
          <w:rFonts w:ascii="Segoe UI" w:eastAsia="Times New Roman" w:hAnsi="Segoe UI" w:cs="Segoe UI"/>
          <w:color w:val="000000"/>
          <w:sz w:val="20"/>
          <w:szCs w:val="20"/>
        </w:rPr>
        <w:t>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4A7C57" w14:paraId="70EC72D8" w14:textId="77777777" w:rsidTr="00AC7AB8">
        <w:tc>
          <w:tcPr>
            <w:tcW w:w="598" w:type="dxa"/>
            <w:shd w:val="clear" w:color="auto" w:fill="DEEAF6"/>
          </w:tcPr>
          <w:p w14:paraId="2EEBF5BF"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Št.</w:t>
            </w:r>
          </w:p>
        </w:tc>
        <w:tc>
          <w:tcPr>
            <w:tcW w:w="2551" w:type="dxa"/>
            <w:shd w:val="clear" w:color="auto" w:fill="DEEAF6"/>
          </w:tcPr>
          <w:p w14:paraId="2D3F5E21"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Ime in priimek</w:t>
            </w:r>
          </w:p>
        </w:tc>
        <w:tc>
          <w:tcPr>
            <w:tcW w:w="3827" w:type="dxa"/>
            <w:shd w:val="clear" w:color="auto" w:fill="DEEAF6"/>
          </w:tcPr>
          <w:p w14:paraId="730AE53D"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Naslov stalnega prebivališča</w:t>
            </w:r>
          </w:p>
        </w:tc>
        <w:tc>
          <w:tcPr>
            <w:tcW w:w="3230" w:type="dxa"/>
            <w:shd w:val="clear" w:color="auto" w:fill="DEEAF6"/>
          </w:tcPr>
          <w:p w14:paraId="0409396B" w14:textId="77777777" w:rsidR="00642DF9" w:rsidRPr="004A7C57" w:rsidRDefault="00642DF9" w:rsidP="00143378">
            <w:pPr>
              <w:spacing w:line="240" w:lineRule="auto"/>
              <w:jc w:val="right"/>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Delež lastništva v %</w:t>
            </w:r>
          </w:p>
        </w:tc>
      </w:tr>
      <w:tr w:rsidR="00642DF9" w:rsidRPr="004A7C57" w14:paraId="5D97DAAC" w14:textId="77777777" w:rsidTr="00AC7AB8">
        <w:tc>
          <w:tcPr>
            <w:tcW w:w="598" w:type="dxa"/>
            <w:shd w:val="clear" w:color="auto" w:fill="auto"/>
          </w:tcPr>
          <w:p w14:paraId="39FEB26B"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w:t>
            </w:r>
          </w:p>
        </w:tc>
        <w:tc>
          <w:tcPr>
            <w:tcW w:w="2551" w:type="dxa"/>
            <w:shd w:val="clear" w:color="auto" w:fill="auto"/>
          </w:tcPr>
          <w:p w14:paraId="7B0F86B6"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1DAFFE23"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03B54EAC"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3FF6633D" w14:textId="77777777" w:rsidTr="00AC7AB8">
        <w:tc>
          <w:tcPr>
            <w:tcW w:w="598" w:type="dxa"/>
            <w:shd w:val="clear" w:color="auto" w:fill="auto"/>
          </w:tcPr>
          <w:p w14:paraId="25ACEF8C"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2</w:t>
            </w:r>
          </w:p>
        </w:tc>
        <w:tc>
          <w:tcPr>
            <w:tcW w:w="2551" w:type="dxa"/>
            <w:shd w:val="clear" w:color="auto" w:fill="auto"/>
          </w:tcPr>
          <w:p w14:paraId="766E996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0BFF4867"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5B895E60"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0F2190C5" w14:textId="77777777" w:rsidTr="00AC7AB8">
        <w:tc>
          <w:tcPr>
            <w:tcW w:w="598" w:type="dxa"/>
            <w:shd w:val="clear" w:color="auto" w:fill="auto"/>
          </w:tcPr>
          <w:p w14:paraId="6A49F73F"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3</w:t>
            </w:r>
          </w:p>
        </w:tc>
        <w:tc>
          <w:tcPr>
            <w:tcW w:w="2551" w:type="dxa"/>
            <w:shd w:val="clear" w:color="auto" w:fill="auto"/>
          </w:tcPr>
          <w:p w14:paraId="329F0ECB"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1B075299"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02F86AB0"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6CF91A2F" w14:textId="77777777" w:rsidTr="00AC7AB8">
        <w:tc>
          <w:tcPr>
            <w:tcW w:w="598" w:type="dxa"/>
            <w:shd w:val="clear" w:color="auto" w:fill="auto"/>
          </w:tcPr>
          <w:p w14:paraId="15BB9D34"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w:t>
            </w:r>
          </w:p>
        </w:tc>
        <w:tc>
          <w:tcPr>
            <w:tcW w:w="2551" w:type="dxa"/>
            <w:shd w:val="clear" w:color="auto" w:fill="auto"/>
          </w:tcPr>
          <w:p w14:paraId="598A90E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33E50266"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7399C3CA"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C6A6335" w14:textId="77777777" w:rsidR="003D7950" w:rsidRPr="004A7C57" w:rsidRDefault="003D7950" w:rsidP="003D7950">
      <w:pPr>
        <w:spacing w:line="240" w:lineRule="auto"/>
        <w:jc w:val="both"/>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 xml:space="preserve">1.2. da so pri lastništvu zgoraj navedenega ponudnika udeležene naslednje pravne osebe, vključno z udeležbo tihih družbenikov: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4A7C57" w14:paraId="5CB7353B" w14:textId="77777777" w:rsidTr="00AC7AB8">
        <w:tc>
          <w:tcPr>
            <w:tcW w:w="598" w:type="dxa"/>
            <w:shd w:val="clear" w:color="auto" w:fill="DEEAF6"/>
          </w:tcPr>
          <w:p w14:paraId="31C13DCE"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Št.</w:t>
            </w:r>
          </w:p>
        </w:tc>
        <w:tc>
          <w:tcPr>
            <w:tcW w:w="3628" w:type="dxa"/>
            <w:shd w:val="clear" w:color="auto" w:fill="DEEAF6"/>
          </w:tcPr>
          <w:p w14:paraId="5D6CCD71"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Naziv in sedež pravne osebe</w:t>
            </w:r>
          </w:p>
        </w:tc>
        <w:tc>
          <w:tcPr>
            <w:tcW w:w="2693" w:type="dxa"/>
            <w:shd w:val="clear" w:color="auto" w:fill="DEEAF6"/>
          </w:tcPr>
          <w:p w14:paraId="32125E70"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Matična številka</w:t>
            </w:r>
          </w:p>
        </w:tc>
        <w:tc>
          <w:tcPr>
            <w:tcW w:w="3287" w:type="dxa"/>
            <w:shd w:val="clear" w:color="auto" w:fill="DEEAF6"/>
          </w:tcPr>
          <w:p w14:paraId="05BDC83B" w14:textId="77777777" w:rsidR="00642DF9" w:rsidRPr="004A7C57" w:rsidRDefault="00642DF9" w:rsidP="00143378">
            <w:pPr>
              <w:spacing w:line="240" w:lineRule="auto"/>
              <w:jc w:val="right"/>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Delež lastništva v %</w:t>
            </w:r>
          </w:p>
        </w:tc>
      </w:tr>
      <w:tr w:rsidR="00642DF9" w:rsidRPr="004A7C57" w14:paraId="44194CD0" w14:textId="77777777" w:rsidTr="00AC7AB8">
        <w:tc>
          <w:tcPr>
            <w:tcW w:w="598" w:type="dxa"/>
            <w:shd w:val="clear" w:color="auto" w:fill="auto"/>
          </w:tcPr>
          <w:p w14:paraId="7B82024E"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w:t>
            </w:r>
          </w:p>
        </w:tc>
        <w:tc>
          <w:tcPr>
            <w:tcW w:w="3628" w:type="dxa"/>
            <w:shd w:val="clear" w:color="auto" w:fill="auto"/>
          </w:tcPr>
          <w:p w14:paraId="459F5D6D"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0DCFF871"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7E7AB25B"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584AF5F6" w14:textId="77777777" w:rsidTr="00AC7AB8">
        <w:tc>
          <w:tcPr>
            <w:tcW w:w="598" w:type="dxa"/>
            <w:shd w:val="clear" w:color="auto" w:fill="auto"/>
          </w:tcPr>
          <w:p w14:paraId="19A495DD"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2</w:t>
            </w:r>
          </w:p>
        </w:tc>
        <w:tc>
          <w:tcPr>
            <w:tcW w:w="3628" w:type="dxa"/>
            <w:shd w:val="clear" w:color="auto" w:fill="auto"/>
          </w:tcPr>
          <w:p w14:paraId="5A161201"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1BBD9E96"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54799B63"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4CCA4AC1" w14:textId="77777777" w:rsidTr="00AC7AB8">
        <w:tc>
          <w:tcPr>
            <w:tcW w:w="598" w:type="dxa"/>
            <w:shd w:val="clear" w:color="auto" w:fill="auto"/>
          </w:tcPr>
          <w:p w14:paraId="4ECAC5C5"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3</w:t>
            </w:r>
          </w:p>
        </w:tc>
        <w:tc>
          <w:tcPr>
            <w:tcW w:w="3628" w:type="dxa"/>
            <w:shd w:val="clear" w:color="auto" w:fill="auto"/>
          </w:tcPr>
          <w:p w14:paraId="5411E384"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4D522DB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64AFF156"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3DE8509B" w14:textId="77777777" w:rsidTr="00AC7AB8">
        <w:tc>
          <w:tcPr>
            <w:tcW w:w="598" w:type="dxa"/>
            <w:shd w:val="clear" w:color="auto" w:fill="auto"/>
          </w:tcPr>
          <w:p w14:paraId="07A2B824"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w:t>
            </w:r>
          </w:p>
        </w:tc>
        <w:tc>
          <w:tcPr>
            <w:tcW w:w="3628" w:type="dxa"/>
            <w:shd w:val="clear" w:color="auto" w:fill="auto"/>
          </w:tcPr>
          <w:p w14:paraId="087EF16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08FEE7D7"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3610CF2A"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0F5627D1" w14:textId="77777777" w:rsidR="00642DF9" w:rsidRPr="00943175" w:rsidRDefault="00642DF9" w:rsidP="00642DF9">
      <w:pPr>
        <w:tabs>
          <w:tab w:val="num" w:pos="426"/>
        </w:tabs>
        <w:spacing w:line="240" w:lineRule="auto"/>
        <w:rPr>
          <w:rFonts w:ascii="Segoe UI" w:eastAsia="Times New Roman" w:hAnsi="Segoe UI" w:cs="Segoe UI"/>
          <w:color w:val="000000"/>
          <w:sz w:val="20"/>
          <w:szCs w:val="20"/>
        </w:rPr>
      </w:pPr>
      <w:r w:rsidRPr="00943175">
        <w:rPr>
          <w:rFonts w:ascii="Segoe UI" w:eastAsia="Times New Roman" w:hAnsi="Segoe UI" w:cs="Segoe UI"/>
          <w:color w:val="000000"/>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4A7C57" w14:paraId="67735425" w14:textId="77777777" w:rsidTr="008154A1">
        <w:tc>
          <w:tcPr>
            <w:tcW w:w="598" w:type="dxa"/>
            <w:shd w:val="clear" w:color="auto" w:fill="DEEAF6"/>
          </w:tcPr>
          <w:p w14:paraId="77422935"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Št.</w:t>
            </w:r>
          </w:p>
        </w:tc>
        <w:tc>
          <w:tcPr>
            <w:tcW w:w="2551" w:type="dxa"/>
            <w:shd w:val="clear" w:color="auto" w:fill="DEEAF6"/>
          </w:tcPr>
          <w:p w14:paraId="4033BD81"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Ime in priimek</w:t>
            </w:r>
          </w:p>
        </w:tc>
        <w:tc>
          <w:tcPr>
            <w:tcW w:w="3827" w:type="dxa"/>
            <w:shd w:val="clear" w:color="auto" w:fill="DEEAF6"/>
          </w:tcPr>
          <w:p w14:paraId="1BF9E365"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Naslov stalnega prebivališča</w:t>
            </w:r>
          </w:p>
        </w:tc>
        <w:tc>
          <w:tcPr>
            <w:tcW w:w="3230" w:type="dxa"/>
            <w:shd w:val="clear" w:color="auto" w:fill="DEEAF6"/>
          </w:tcPr>
          <w:p w14:paraId="5C9551E3" w14:textId="77777777" w:rsidR="00642DF9" w:rsidRPr="004A7C57" w:rsidRDefault="00642DF9" w:rsidP="00143378">
            <w:pPr>
              <w:spacing w:line="240" w:lineRule="auto"/>
              <w:jc w:val="right"/>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Delež lastništva v %</w:t>
            </w:r>
          </w:p>
        </w:tc>
      </w:tr>
      <w:tr w:rsidR="00642DF9" w:rsidRPr="004A7C57" w14:paraId="2A8CCB2D" w14:textId="77777777" w:rsidTr="008154A1">
        <w:tc>
          <w:tcPr>
            <w:tcW w:w="598" w:type="dxa"/>
            <w:shd w:val="clear" w:color="auto" w:fill="auto"/>
          </w:tcPr>
          <w:p w14:paraId="4E6FF1BF"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w:t>
            </w:r>
          </w:p>
        </w:tc>
        <w:tc>
          <w:tcPr>
            <w:tcW w:w="2551" w:type="dxa"/>
            <w:shd w:val="clear" w:color="auto" w:fill="auto"/>
          </w:tcPr>
          <w:p w14:paraId="379A1237"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CB99C0D"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67A470EB"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21F01256" w14:textId="77777777" w:rsidTr="008154A1">
        <w:tc>
          <w:tcPr>
            <w:tcW w:w="598" w:type="dxa"/>
            <w:shd w:val="clear" w:color="auto" w:fill="auto"/>
          </w:tcPr>
          <w:p w14:paraId="765B5516"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2</w:t>
            </w:r>
          </w:p>
        </w:tc>
        <w:tc>
          <w:tcPr>
            <w:tcW w:w="2551" w:type="dxa"/>
            <w:shd w:val="clear" w:color="auto" w:fill="auto"/>
          </w:tcPr>
          <w:p w14:paraId="28DC21BB"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006DCC6"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4250699A"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31A163A6" w14:textId="77777777" w:rsidTr="008154A1">
        <w:tc>
          <w:tcPr>
            <w:tcW w:w="598" w:type="dxa"/>
            <w:shd w:val="clear" w:color="auto" w:fill="auto"/>
          </w:tcPr>
          <w:p w14:paraId="11FC3B78"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3</w:t>
            </w:r>
          </w:p>
        </w:tc>
        <w:tc>
          <w:tcPr>
            <w:tcW w:w="2551" w:type="dxa"/>
            <w:shd w:val="clear" w:color="auto" w:fill="auto"/>
          </w:tcPr>
          <w:p w14:paraId="14823659"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626BC04F"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5ABD7795"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1513B43E" w14:textId="77777777" w:rsidTr="008154A1">
        <w:tc>
          <w:tcPr>
            <w:tcW w:w="598" w:type="dxa"/>
            <w:shd w:val="clear" w:color="auto" w:fill="auto"/>
          </w:tcPr>
          <w:p w14:paraId="1778ACF3"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w:t>
            </w:r>
          </w:p>
        </w:tc>
        <w:tc>
          <w:tcPr>
            <w:tcW w:w="2551" w:type="dxa"/>
            <w:shd w:val="clear" w:color="auto" w:fill="auto"/>
          </w:tcPr>
          <w:p w14:paraId="0B8FB15C"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293CA0D"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1ABB0DF8"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bl>
    <w:p w14:paraId="2FF67D80" w14:textId="77777777" w:rsidR="00143378" w:rsidRPr="00943175" w:rsidRDefault="00143378" w:rsidP="00642DF9">
      <w:pPr>
        <w:spacing w:line="240" w:lineRule="auto"/>
        <w:jc w:val="both"/>
        <w:rPr>
          <w:rFonts w:ascii="Segoe UI" w:eastAsia="Times New Roman" w:hAnsi="Segoe UI" w:cs="Segoe UI"/>
          <w:color w:val="000000"/>
          <w:sz w:val="20"/>
          <w:szCs w:val="20"/>
        </w:rPr>
      </w:pPr>
    </w:p>
    <w:p w14:paraId="6F2A0527" w14:textId="77777777" w:rsidR="003D7950" w:rsidRPr="00943175" w:rsidRDefault="003D7950" w:rsidP="003D7950">
      <w:pPr>
        <w:spacing w:line="240" w:lineRule="auto"/>
        <w:jc w:val="both"/>
        <w:rPr>
          <w:rFonts w:ascii="Segoe UI" w:eastAsia="Times New Roman" w:hAnsi="Segoe UI" w:cs="Segoe UI"/>
          <w:color w:val="000000"/>
          <w:sz w:val="20"/>
          <w:szCs w:val="20"/>
        </w:rPr>
      </w:pPr>
      <w:r w:rsidRPr="00943175">
        <w:rPr>
          <w:rFonts w:ascii="Segoe UI" w:eastAsia="Times New Roman" w:hAnsi="Segoe UI" w:cs="Segoe UI"/>
          <w:color w:val="000000"/>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4A7C57" w14:paraId="1B0699AC" w14:textId="77777777" w:rsidTr="00AC7AB8">
        <w:tc>
          <w:tcPr>
            <w:tcW w:w="1106" w:type="dxa"/>
            <w:shd w:val="clear" w:color="auto" w:fill="DEEAF6"/>
          </w:tcPr>
          <w:p w14:paraId="19934CC0" w14:textId="77777777" w:rsidR="00642DF9" w:rsidRPr="004A7C57" w:rsidRDefault="00642DF9" w:rsidP="00642DF9">
            <w:pPr>
              <w:spacing w:line="240" w:lineRule="auto"/>
              <w:jc w:val="both"/>
              <w:rPr>
                <w:rFonts w:ascii="Segoe UI" w:eastAsia="Times New Roman" w:hAnsi="Segoe UI" w:cs="Segoe UI"/>
                <w:color w:val="000000"/>
                <w:sz w:val="20"/>
                <w:szCs w:val="20"/>
              </w:rPr>
            </w:pPr>
            <w:proofErr w:type="spellStart"/>
            <w:r w:rsidRPr="004A7C57">
              <w:rPr>
                <w:rFonts w:ascii="Segoe UI" w:eastAsia="Times New Roman" w:hAnsi="Segoe UI" w:cs="Segoe UI"/>
                <w:b/>
                <w:color w:val="000000"/>
                <w:sz w:val="20"/>
                <w:szCs w:val="20"/>
              </w:rPr>
              <w:t>Zap</w:t>
            </w:r>
            <w:proofErr w:type="spellEnd"/>
            <w:r w:rsidRPr="004A7C57">
              <w:rPr>
                <w:rFonts w:ascii="Segoe UI" w:eastAsia="Times New Roman" w:hAnsi="Segoe UI" w:cs="Segoe UI"/>
                <w:b/>
                <w:color w:val="000000"/>
                <w:sz w:val="20"/>
                <w:szCs w:val="20"/>
              </w:rPr>
              <w:t>. št.</w:t>
            </w:r>
          </w:p>
        </w:tc>
        <w:tc>
          <w:tcPr>
            <w:tcW w:w="5811" w:type="dxa"/>
            <w:shd w:val="clear" w:color="auto" w:fill="DEEAF6"/>
          </w:tcPr>
          <w:p w14:paraId="42F42004" w14:textId="77777777" w:rsidR="00642DF9" w:rsidRPr="004A7C57" w:rsidRDefault="00642DF9" w:rsidP="00642DF9">
            <w:pPr>
              <w:spacing w:line="240" w:lineRule="auto"/>
              <w:jc w:val="both"/>
              <w:rPr>
                <w:rFonts w:ascii="Segoe UI" w:eastAsia="Times New Roman" w:hAnsi="Segoe UI" w:cs="Segoe UI"/>
                <w:color w:val="000000"/>
                <w:sz w:val="20"/>
                <w:szCs w:val="20"/>
              </w:rPr>
            </w:pPr>
            <w:r w:rsidRPr="004A7C57">
              <w:rPr>
                <w:rFonts w:ascii="Segoe UI" w:eastAsia="Times New Roman" w:hAnsi="Segoe UI" w:cs="Segoe UI"/>
                <w:b/>
                <w:color w:val="000000"/>
                <w:sz w:val="20"/>
                <w:szCs w:val="20"/>
              </w:rPr>
              <w:t>Naziv in sedež gospodarskega subjekta</w:t>
            </w:r>
          </w:p>
        </w:tc>
        <w:tc>
          <w:tcPr>
            <w:tcW w:w="3289" w:type="dxa"/>
            <w:shd w:val="clear" w:color="auto" w:fill="DEEAF6"/>
          </w:tcPr>
          <w:p w14:paraId="2A7D111F" w14:textId="77777777" w:rsidR="00642DF9" w:rsidRPr="004A7C57" w:rsidRDefault="00642DF9" w:rsidP="00143378">
            <w:pPr>
              <w:spacing w:line="240" w:lineRule="auto"/>
              <w:jc w:val="right"/>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Matična številka</w:t>
            </w:r>
          </w:p>
        </w:tc>
      </w:tr>
      <w:tr w:rsidR="00642DF9" w:rsidRPr="004A7C57" w14:paraId="01B6514E" w14:textId="77777777" w:rsidTr="00AC7AB8">
        <w:tc>
          <w:tcPr>
            <w:tcW w:w="1106" w:type="dxa"/>
            <w:shd w:val="clear" w:color="auto" w:fill="auto"/>
          </w:tcPr>
          <w:p w14:paraId="674212EE"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w:t>
            </w:r>
          </w:p>
        </w:tc>
        <w:tc>
          <w:tcPr>
            <w:tcW w:w="5811" w:type="dxa"/>
            <w:shd w:val="clear" w:color="auto" w:fill="auto"/>
          </w:tcPr>
          <w:p w14:paraId="6CDD1E2F"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79DBD639"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343895C0" w14:textId="77777777" w:rsidTr="00AC7AB8">
        <w:tc>
          <w:tcPr>
            <w:tcW w:w="1106" w:type="dxa"/>
            <w:shd w:val="clear" w:color="auto" w:fill="auto"/>
          </w:tcPr>
          <w:p w14:paraId="4A59D5E8"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2</w:t>
            </w:r>
          </w:p>
        </w:tc>
        <w:tc>
          <w:tcPr>
            <w:tcW w:w="5811" w:type="dxa"/>
            <w:shd w:val="clear" w:color="auto" w:fill="auto"/>
          </w:tcPr>
          <w:p w14:paraId="73700471"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2B6747C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258D8964" w14:textId="77777777" w:rsidTr="00AC7AB8">
        <w:tc>
          <w:tcPr>
            <w:tcW w:w="1106" w:type="dxa"/>
            <w:shd w:val="clear" w:color="auto" w:fill="auto"/>
          </w:tcPr>
          <w:p w14:paraId="79D5AA08"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3</w:t>
            </w:r>
          </w:p>
        </w:tc>
        <w:tc>
          <w:tcPr>
            <w:tcW w:w="5811" w:type="dxa"/>
            <w:shd w:val="clear" w:color="auto" w:fill="auto"/>
          </w:tcPr>
          <w:p w14:paraId="14E8F975"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48B6BD6B"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505F83D8" w14:textId="77777777" w:rsidTr="00AC7AB8">
        <w:tc>
          <w:tcPr>
            <w:tcW w:w="1106" w:type="dxa"/>
            <w:shd w:val="clear" w:color="auto" w:fill="auto"/>
          </w:tcPr>
          <w:p w14:paraId="41DC7ACC"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w:t>
            </w:r>
          </w:p>
        </w:tc>
        <w:tc>
          <w:tcPr>
            <w:tcW w:w="5811" w:type="dxa"/>
            <w:shd w:val="clear" w:color="auto" w:fill="auto"/>
          </w:tcPr>
          <w:p w14:paraId="425FCA29"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6FDB6FDE"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bl>
    <w:p w14:paraId="7B51DA65" w14:textId="77777777" w:rsidR="00642DF9" w:rsidRPr="00943175" w:rsidRDefault="00642DF9" w:rsidP="00642DF9">
      <w:pPr>
        <w:spacing w:line="240" w:lineRule="auto"/>
        <w:jc w:val="both"/>
        <w:rPr>
          <w:rFonts w:ascii="Segoe UI" w:eastAsia="Times New Roman" w:hAnsi="Segoe UI" w:cs="Segoe UI"/>
          <w:color w:val="000000"/>
          <w:sz w:val="20"/>
          <w:szCs w:val="20"/>
        </w:rPr>
      </w:pPr>
    </w:p>
    <w:p w14:paraId="0E34483C" w14:textId="77777777" w:rsidR="00642DF9" w:rsidRPr="00943175" w:rsidRDefault="00642DF9" w:rsidP="00642DF9">
      <w:pPr>
        <w:tabs>
          <w:tab w:val="num" w:pos="426"/>
        </w:tabs>
        <w:spacing w:line="240" w:lineRule="auto"/>
        <w:rPr>
          <w:rFonts w:ascii="Segoe UI" w:eastAsia="Times New Roman" w:hAnsi="Segoe UI" w:cs="Segoe UI"/>
          <w:color w:val="000000"/>
          <w:sz w:val="20"/>
          <w:szCs w:val="20"/>
        </w:rPr>
      </w:pPr>
      <w:r w:rsidRPr="00943175">
        <w:rPr>
          <w:rFonts w:ascii="Segoe UI" w:eastAsia="Times New Roman" w:hAnsi="Segoe UI" w:cs="Segoe UI"/>
          <w:color w:val="000000"/>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4A7C57" w14:paraId="0C8C3C90" w14:textId="77777777" w:rsidTr="00AC7AB8">
        <w:tc>
          <w:tcPr>
            <w:tcW w:w="598" w:type="dxa"/>
            <w:shd w:val="clear" w:color="auto" w:fill="DEEAF6"/>
          </w:tcPr>
          <w:p w14:paraId="06C3DCDF"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Št.</w:t>
            </w:r>
          </w:p>
        </w:tc>
        <w:tc>
          <w:tcPr>
            <w:tcW w:w="3628" w:type="dxa"/>
            <w:shd w:val="clear" w:color="auto" w:fill="DEEAF6"/>
          </w:tcPr>
          <w:p w14:paraId="22FD1DE5"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Naziv in sedež pravne osebe</w:t>
            </w:r>
          </w:p>
        </w:tc>
        <w:tc>
          <w:tcPr>
            <w:tcW w:w="2693" w:type="dxa"/>
            <w:shd w:val="clear" w:color="auto" w:fill="DEEAF6"/>
          </w:tcPr>
          <w:p w14:paraId="6370AD96" w14:textId="77777777" w:rsidR="00642DF9" w:rsidRPr="004A7C57" w:rsidRDefault="00642DF9" w:rsidP="00642DF9">
            <w:pPr>
              <w:spacing w:line="240" w:lineRule="auto"/>
              <w:jc w:val="both"/>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Matična številka</w:t>
            </w:r>
          </w:p>
        </w:tc>
        <w:tc>
          <w:tcPr>
            <w:tcW w:w="3287" w:type="dxa"/>
            <w:shd w:val="clear" w:color="auto" w:fill="DEEAF6"/>
          </w:tcPr>
          <w:p w14:paraId="74C033B2" w14:textId="77777777" w:rsidR="00642DF9" w:rsidRPr="004A7C57" w:rsidRDefault="00642DF9" w:rsidP="00143378">
            <w:pPr>
              <w:spacing w:line="240" w:lineRule="auto"/>
              <w:jc w:val="right"/>
              <w:rPr>
                <w:rFonts w:ascii="Segoe UI" w:eastAsia="Times New Roman" w:hAnsi="Segoe UI" w:cs="Segoe UI"/>
                <w:b/>
                <w:color w:val="000000"/>
                <w:sz w:val="20"/>
                <w:szCs w:val="20"/>
              </w:rPr>
            </w:pPr>
            <w:r w:rsidRPr="004A7C57">
              <w:rPr>
                <w:rFonts w:ascii="Segoe UI" w:eastAsia="Times New Roman" w:hAnsi="Segoe UI" w:cs="Segoe UI"/>
                <w:b/>
                <w:color w:val="000000"/>
                <w:sz w:val="20"/>
                <w:szCs w:val="20"/>
              </w:rPr>
              <w:t>Povezana na način</w:t>
            </w:r>
          </w:p>
        </w:tc>
      </w:tr>
      <w:tr w:rsidR="00642DF9" w:rsidRPr="004A7C57" w14:paraId="41A6FDD3" w14:textId="77777777" w:rsidTr="00AC7AB8">
        <w:tc>
          <w:tcPr>
            <w:tcW w:w="598" w:type="dxa"/>
            <w:shd w:val="clear" w:color="auto" w:fill="auto"/>
          </w:tcPr>
          <w:p w14:paraId="7AFC0E64"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1</w:t>
            </w:r>
          </w:p>
        </w:tc>
        <w:tc>
          <w:tcPr>
            <w:tcW w:w="3628" w:type="dxa"/>
            <w:shd w:val="clear" w:color="auto" w:fill="auto"/>
          </w:tcPr>
          <w:p w14:paraId="32C1075E"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32447080"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069C9FB1"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126FC601" w14:textId="77777777" w:rsidTr="00AC7AB8">
        <w:tc>
          <w:tcPr>
            <w:tcW w:w="598" w:type="dxa"/>
            <w:shd w:val="clear" w:color="auto" w:fill="auto"/>
          </w:tcPr>
          <w:p w14:paraId="3E646E28"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2</w:t>
            </w:r>
          </w:p>
        </w:tc>
        <w:tc>
          <w:tcPr>
            <w:tcW w:w="3628" w:type="dxa"/>
            <w:shd w:val="clear" w:color="auto" w:fill="auto"/>
          </w:tcPr>
          <w:p w14:paraId="2DE2BA97"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6E1D0653"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6A888554"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106EFE87" w14:textId="77777777" w:rsidTr="00AC7AB8">
        <w:tc>
          <w:tcPr>
            <w:tcW w:w="598" w:type="dxa"/>
            <w:shd w:val="clear" w:color="auto" w:fill="auto"/>
          </w:tcPr>
          <w:p w14:paraId="650BC9B6"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3</w:t>
            </w:r>
          </w:p>
        </w:tc>
        <w:tc>
          <w:tcPr>
            <w:tcW w:w="3628" w:type="dxa"/>
            <w:shd w:val="clear" w:color="auto" w:fill="auto"/>
          </w:tcPr>
          <w:p w14:paraId="1046318C"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6FE786F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2030EFDF"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r w:rsidR="00642DF9" w:rsidRPr="004A7C57" w14:paraId="22E0CB86" w14:textId="77777777" w:rsidTr="00AC7AB8">
        <w:tc>
          <w:tcPr>
            <w:tcW w:w="598" w:type="dxa"/>
            <w:shd w:val="clear" w:color="auto" w:fill="auto"/>
          </w:tcPr>
          <w:p w14:paraId="0D274395" w14:textId="77777777" w:rsidR="00642DF9" w:rsidRPr="004A7C57" w:rsidRDefault="00642DF9" w:rsidP="00642DF9">
            <w:pPr>
              <w:spacing w:line="240" w:lineRule="auto"/>
              <w:jc w:val="center"/>
              <w:rPr>
                <w:rFonts w:ascii="Segoe UI" w:eastAsia="Times New Roman" w:hAnsi="Segoe UI" w:cs="Segoe UI"/>
                <w:color w:val="000000"/>
                <w:sz w:val="20"/>
                <w:szCs w:val="20"/>
              </w:rPr>
            </w:pPr>
            <w:r w:rsidRPr="004A7C57">
              <w:rPr>
                <w:rFonts w:ascii="Segoe UI" w:eastAsia="Times New Roman" w:hAnsi="Segoe UI" w:cs="Segoe UI"/>
                <w:color w:val="000000"/>
                <w:sz w:val="20"/>
                <w:szCs w:val="20"/>
              </w:rPr>
              <w:t>…</w:t>
            </w:r>
          </w:p>
        </w:tc>
        <w:tc>
          <w:tcPr>
            <w:tcW w:w="3628" w:type="dxa"/>
            <w:shd w:val="clear" w:color="auto" w:fill="auto"/>
          </w:tcPr>
          <w:p w14:paraId="365869FF"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78E71E52" w14:textId="77777777" w:rsidR="00642DF9" w:rsidRPr="004A7C57"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558322F4" w14:textId="77777777" w:rsidR="00642DF9" w:rsidRPr="004A7C57" w:rsidRDefault="00642DF9" w:rsidP="00642DF9">
            <w:pPr>
              <w:spacing w:line="240" w:lineRule="auto"/>
              <w:jc w:val="both"/>
              <w:rPr>
                <w:rFonts w:ascii="Segoe UI" w:eastAsia="Times New Roman" w:hAnsi="Segoe UI" w:cs="Segoe UI"/>
                <w:color w:val="000000"/>
                <w:sz w:val="20"/>
                <w:szCs w:val="20"/>
              </w:rPr>
            </w:pPr>
          </w:p>
        </w:tc>
      </w:tr>
    </w:tbl>
    <w:p w14:paraId="24ECA833" w14:textId="77777777" w:rsidR="00642DF9" w:rsidRPr="00943175" w:rsidRDefault="00642DF9" w:rsidP="00642DF9">
      <w:pPr>
        <w:spacing w:line="240" w:lineRule="auto"/>
        <w:rPr>
          <w:rFonts w:ascii="Segoe UI" w:eastAsia="Times New Roman" w:hAnsi="Segoe UI" w:cs="Segoe UI"/>
          <w:color w:val="000000"/>
          <w:sz w:val="20"/>
          <w:szCs w:val="20"/>
        </w:rPr>
      </w:pPr>
    </w:p>
    <w:p w14:paraId="2EEAD9ED" w14:textId="77777777" w:rsidR="003D7950" w:rsidRPr="003D7950" w:rsidRDefault="003D7950" w:rsidP="003D7950">
      <w:pPr>
        <w:spacing w:line="240" w:lineRule="auto"/>
        <w:rPr>
          <w:rFonts w:ascii="Segoe UI" w:eastAsia="Times New Roman" w:hAnsi="Segoe UI" w:cs="Segoe UI"/>
          <w:color w:val="000000"/>
          <w:sz w:val="20"/>
          <w:szCs w:val="20"/>
        </w:rPr>
      </w:pPr>
      <w:r w:rsidRPr="003D7950">
        <w:rPr>
          <w:rFonts w:ascii="Segoe UI" w:eastAsia="Times New Roman" w:hAnsi="Segoe UI" w:cs="Segoe UI"/>
          <w:color w:val="000000"/>
          <w:sz w:val="20"/>
          <w:szCs w:val="20"/>
        </w:rPr>
        <w:t>Izjavljam, da sem kot fizične osebe – udeležence v lastništvu ponudnika navedel:</w:t>
      </w:r>
    </w:p>
    <w:p w14:paraId="02B73770" w14:textId="77777777" w:rsidR="003D7950" w:rsidRPr="003D7950" w:rsidRDefault="003D7950" w:rsidP="003D7950">
      <w:pPr>
        <w:numPr>
          <w:ilvl w:val="0"/>
          <w:numId w:val="12"/>
        </w:numPr>
        <w:spacing w:before="120" w:after="60" w:line="240" w:lineRule="auto"/>
        <w:ind w:left="227" w:hanging="227"/>
        <w:jc w:val="both"/>
        <w:rPr>
          <w:rFonts w:ascii="Segoe UI" w:eastAsia="Times New Roman" w:hAnsi="Segoe UI" w:cs="Segoe UI"/>
          <w:color w:val="000000"/>
          <w:sz w:val="20"/>
          <w:szCs w:val="20"/>
        </w:rPr>
      </w:pPr>
      <w:r w:rsidRPr="003D7950">
        <w:rPr>
          <w:rFonts w:ascii="Segoe UI" w:eastAsia="Times New Roman" w:hAnsi="Segoe UI" w:cs="Segoe UI"/>
          <w:color w:val="000000"/>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9D66B19" w14:textId="77777777" w:rsidR="003D7950" w:rsidRPr="003D7950" w:rsidRDefault="003D7950" w:rsidP="003D7950">
      <w:pPr>
        <w:numPr>
          <w:ilvl w:val="0"/>
          <w:numId w:val="12"/>
        </w:numPr>
        <w:spacing w:before="120" w:after="60" w:line="240" w:lineRule="auto"/>
        <w:ind w:left="227" w:hanging="227"/>
        <w:jc w:val="both"/>
        <w:rPr>
          <w:rFonts w:ascii="Segoe UI" w:eastAsia="Times New Roman" w:hAnsi="Segoe UI" w:cs="Segoe UI"/>
          <w:color w:val="000000"/>
          <w:sz w:val="20"/>
          <w:szCs w:val="20"/>
        </w:rPr>
      </w:pPr>
      <w:r w:rsidRPr="003D7950">
        <w:rPr>
          <w:rFonts w:ascii="Segoe UI" w:eastAsia="Times New Roman" w:hAnsi="Segoe UI" w:cs="Segoe UI"/>
          <w:color w:val="000000"/>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41D78CC1" w14:textId="77777777" w:rsidR="003D7950" w:rsidRPr="003D7950" w:rsidRDefault="003D7950" w:rsidP="003D7950">
      <w:pPr>
        <w:spacing w:line="240" w:lineRule="auto"/>
        <w:jc w:val="both"/>
        <w:rPr>
          <w:rFonts w:ascii="Segoe UI" w:eastAsia="Times New Roman" w:hAnsi="Segoe UI" w:cs="Segoe UI"/>
          <w:color w:val="000000"/>
          <w:sz w:val="20"/>
          <w:szCs w:val="20"/>
        </w:rPr>
      </w:pPr>
    </w:p>
    <w:p w14:paraId="053F9D76" w14:textId="77777777" w:rsidR="003D7950" w:rsidRPr="003D7950" w:rsidRDefault="003D7950" w:rsidP="003D7950">
      <w:pPr>
        <w:spacing w:line="240" w:lineRule="auto"/>
        <w:jc w:val="both"/>
        <w:rPr>
          <w:rFonts w:ascii="Segoe UI" w:eastAsia="Times New Roman" w:hAnsi="Segoe UI" w:cs="Segoe UI"/>
          <w:color w:val="000000"/>
          <w:sz w:val="20"/>
          <w:szCs w:val="20"/>
        </w:rPr>
      </w:pPr>
      <w:r w:rsidRPr="003D7950">
        <w:rPr>
          <w:rFonts w:ascii="Segoe UI" w:eastAsia="Times New Roman" w:hAnsi="Segoe UI" w:cs="Segoe UI"/>
          <w:color w:val="000000"/>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4886712" w14:textId="77777777" w:rsidR="003D7950" w:rsidRPr="003D7950" w:rsidRDefault="003D7950" w:rsidP="003D7950">
      <w:pPr>
        <w:spacing w:line="240" w:lineRule="auto"/>
        <w:jc w:val="both"/>
        <w:rPr>
          <w:rFonts w:ascii="Segoe UI" w:eastAsia="Times New Roman" w:hAnsi="Segoe UI" w:cs="Segoe UI"/>
          <w:color w:val="000000"/>
          <w:sz w:val="20"/>
          <w:szCs w:val="20"/>
        </w:rPr>
      </w:pPr>
    </w:p>
    <w:p w14:paraId="2FE70803" w14:textId="77777777" w:rsidR="003D7950" w:rsidRPr="003D7950" w:rsidRDefault="003D7950" w:rsidP="003D7950">
      <w:pPr>
        <w:spacing w:line="240" w:lineRule="auto"/>
        <w:jc w:val="both"/>
        <w:rPr>
          <w:rFonts w:ascii="Segoe UI" w:eastAsia="Times New Roman" w:hAnsi="Segoe UI" w:cs="Segoe UI"/>
          <w:color w:val="000000"/>
          <w:sz w:val="20"/>
          <w:szCs w:val="20"/>
        </w:rPr>
      </w:pPr>
      <w:r w:rsidRPr="003D7950">
        <w:rPr>
          <w:rFonts w:ascii="Segoe UI" w:eastAsia="Times New Roman" w:hAnsi="Segoe UI" w:cs="Segoe UI"/>
          <w:color w:val="000000"/>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4D2B3946" w14:textId="77777777" w:rsidR="003D7950" w:rsidRPr="003D7950" w:rsidRDefault="003D7950" w:rsidP="003D7950">
      <w:pPr>
        <w:tabs>
          <w:tab w:val="num" w:pos="426"/>
        </w:tabs>
        <w:spacing w:line="240" w:lineRule="auto"/>
        <w:rPr>
          <w:rFonts w:ascii="Segoe UI" w:eastAsia="Times New Roman" w:hAnsi="Segoe UI" w:cs="Segoe UI"/>
          <w:color w:val="000000"/>
          <w:sz w:val="18"/>
          <w:szCs w:val="18"/>
        </w:rPr>
      </w:pPr>
    </w:p>
    <w:p w14:paraId="20F6C4E1" w14:textId="5E437FE8" w:rsidR="003D7950" w:rsidRPr="003D7950" w:rsidRDefault="003D7950" w:rsidP="003D7950">
      <w:pPr>
        <w:tabs>
          <w:tab w:val="num" w:pos="426"/>
        </w:tabs>
        <w:spacing w:line="240" w:lineRule="auto"/>
        <w:jc w:val="both"/>
        <w:rPr>
          <w:rFonts w:ascii="Segoe UI" w:eastAsia="Times New Roman" w:hAnsi="Segoe UI" w:cs="Segoe UI"/>
          <w:i/>
          <w:color w:val="000000"/>
          <w:sz w:val="16"/>
          <w:szCs w:val="16"/>
        </w:rPr>
      </w:pPr>
      <w:r w:rsidRPr="003D7950">
        <w:rPr>
          <w:rFonts w:ascii="Segoe UI" w:eastAsia="Times New Roman" w:hAnsi="Segoe UI" w:cs="Segoe UI"/>
          <w:i/>
          <w:color w:val="000000"/>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3D7950">
        <w:rPr>
          <w:rFonts w:ascii="Segoe UI" w:eastAsia="Times New Roman" w:hAnsi="Segoe UI" w:cs="Segoe UI"/>
          <w:i/>
          <w:color w:val="000000"/>
          <w:sz w:val="16"/>
          <w:szCs w:val="16"/>
        </w:rPr>
        <w:t>ZIntPK</w:t>
      </w:r>
      <w:proofErr w:type="spellEnd"/>
      <w:r w:rsidRPr="003D7950">
        <w:rPr>
          <w:rFonts w:ascii="Segoe UI" w:eastAsia="Times New Roman" w:hAnsi="Segoe UI" w:cs="Segoe UI"/>
          <w:i/>
          <w:color w:val="000000"/>
          <w:sz w:val="16"/>
          <w:szCs w:val="16"/>
        </w:rPr>
        <w:t>, ki določa kot obvezno sestavino izjave o lastniški strukturi tudi navedbo o tihih družbenikih, ne pride več v poštev. Določba še vedno nespremenjeno velja za tuje družbe, če po tujem pravu institut tihe družbe obstaja.</w:t>
      </w:r>
    </w:p>
    <w:tbl>
      <w:tblPr>
        <w:tblW w:w="0" w:type="auto"/>
        <w:tblLayout w:type="fixed"/>
        <w:tblLook w:val="04A0" w:firstRow="1" w:lastRow="0" w:firstColumn="1" w:lastColumn="0" w:noHBand="0" w:noVBand="1"/>
      </w:tblPr>
      <w:tblGrid>
        <w:gridCol w:w="3190"/>
        <w:gridCol w:w="2588"/>
        <w:gridCol w:w="3544"/>
      </w:tblGrid>
      <w:tr w:rsidR="003D7950" w:rsidRPr="003D7950" w14:paraId="6A2689FF" w14:textId="77777777" w:rsidTr="00266D75">
        <w:tc>
          <w:tcPr>
            <w:tcW w:w="3190" w:type="dxa"/>
          </w:tcPr>
          <w:p w14:paraId="35EB9D1E" w14:textId="77777777" w:rsidR="003D7950" w:rsidRPr="003D7950" w:rsidRDefault="003D7950" w:rsidP="00266D75">
            <w:pPr>
              <w:spacing w:line="240" w:lineRule="auto"/>
              <w:jc w:val="both"/>
              <w:rPr>
                <w:rFonts w:ascii="Segoe UI" w:eastAsia="Times New Roman" w:hAnsi="Segoe UI" w:cs="Segoe UI"/>
                <w:color w:val="000000"/>
                <w:sz w:val="18"/>
                <w:szCs w:val="18"/>
              </w:rPr>
            </w:pPr>
          </w:p>
        </w:tc>
        <w:tc>
          <w:tcPr>
            <w:tcW w:w="2588" w:type="dxa"/>
          </w:tcPr>
          <w:p w14:paraId="2AF75646" w14:textId="77777777" w:rsidR="003D7950" w:rsidRPr="003D7950" w:rsidRDefault="003D7950" w:rsidP="00266D75">
            <w:pPr>
              <w:spacing w:line="240" w:lineRule="auto"/>
              <w:jc w:val="both"/>
              <w:rPr>
                <w:rFonts w:ascii="Segoe UI" w:eastAsia="Times New Roman" w:hAnsi="Segoe UI" w:cs="Segoe UI"/>
                <w:color w:val="000000"/>
                <w:sz w:val="18"/>
                <w:szCs w:val="18"/>
              </w:rPr>
            </w:pPr>
          </w:p>
        </w:tc>
        <w:tc>
          <w:tcPr>
            <w:tcW w:w="3544" w:type="dxa"/>
            <w:hideMark/>
          </w:tcPr>
          <w:p w14:paraId="64BF497F" w14:textId="77777777" w:rsidR="004A7C57" w:rsidRDefault="004A7C57" w:rsidP="00266D75">
            <w:pPr>
              <w:spacing w:line="240" w:lineRule="auto"/>
              <w:jc w:val="center"/>
              <w:rPr>
                <w:rFonts w:ascii="Segoe UI" w:eastAsia="Times New Roman" w:hAnsi="Segoe UI" w:cs="Segoe UI"/>
                <w:color w:val="000000"/>
                <w:sz w:val="18"/>
                <w:szCs w:val="18"/>
              </w:rPr>
            </w:pPr>
          </w:p>
          <w:p w14:paraId="7BF4F61B" w14:textId="77777777" w:rsidR="004A7C57" w:rsidRDefault="004A7C57" w:rsidP="00266D75">
            <w:pPr>
              <w:spacing w:line="240" w:lineRule="auto"/>
              <w:jc w:val="center"/>
              <w:rPr>
                <w:rFonts w:ascii="Segoe UI" w:eastAsia="Times New Roman" w:hAnsi="Segoe UI" w:cs="Segoe UI"/>
                <w:color w:val="000000"/>
                <w:sz w:val="18"/>
                <w:szCs w:val="18"/>
              </w:rPr>
            </w:pPr>
          </w:p>
          <w:p w14:paraId="6DB5951E" w14:textId="7A9D3486" w:rsidR="003D7950" w:rsidRPr="003D7950" w:rsidRDefault="003D7950" w:rsidP="00266D75">
            <w:pPr>
              <w:spacing w:line="240" w:lineRule="auto"/>
              <w:jc w:val="center"/>
              <w:rPr>
                <w:rFonts w:ascii="Segoe UI" w:eastAsia="Times New Roman" w:hAnsi="Segoe UI" w:cs="Segoe UI"/>
                <w:color w:val="000000"/>
                <w:sz w:val="18"/>
                <w:szCs w:val="18"/>
              </w:rPr>
            </w:pPr>
            <w:r w:rsidRPr="003D7950">
              <w:rPr>
                <w:rFonts w:ascii="Segoe UI" w:eastAsia="Times New Roman" w:hAnsi="Segoe UI" w:cs="Segoe UI"/>
                <w:color w:val="000000"/>
                <w:sz w:val="18"/>
                <w:szCs w:val="18"/>
              </w:rPr>
              <w:t>Ime in priimek zakonitega zastopnika ponudnika:</w:t>
            </w:r>
          </w:p>
        </w:tc>
      </w:tr>
      <w:tr w:rsidR="003D7950" w:rsidRPr="003D7950" w14:paraId="7C465D37" w14:textId="77777777" w:rsidTr="00266D75">
        <w:trPr>
          <w:trHeight w:hRule="exact" w:val="500"/>
        </w:trPr>
        <w:tc>
          <w:tcPr>
            <w:tcW w:w="3190" w:type="dxa"/>
          </w:tcPr>
          <w:p w14:paraId="6388DD44" w14:textId="77777777" w:rsidR="003D7950" w:rsidRPr="003D7950" w:rsidRDefault="003D7950" w:rsidP="00943175">
            <w:pPr>
              <w:spacing w:line="240" w:lineRule="auto"/>
              <w:rPr>
                <w:rFonts w:ascii="Segoe UI" w:eastAsia="Times New Roman" w:hAnsi="Segoe UI" w:cs="Segoe UI"/>
                <w:i/>
                <w:color w:val="000000"/>
                <w:sz w:val="20"/>
                <w:szCs w:val="20"/>
                <w:vertAlign w:val="superscript"/>
              </w:rPr>
            </w:pPr>
          </w:p>
        </w:tc>
        <w:tc>
          <w:tcPr>
            <w:tcW w:w="2588" w:type="dxa"/>
          </w:tcPr>
          <w:p w14:paraId="149D6D8C" w14:textId="77777777" w:rsidR="003D7950" w:rsidRPr="003D7950" w:rsidRDefault="003D7950" w:rsidP="00266D75">
            <w:pPr>
              <w:spacing w:line="240" w:lineRule="auto"/>
              <w:jc w:val="center"/>
              <w:rPr>
                <w:rFonts w:ascii="Segoe UI" w:eastAsia="Times New Roman" w:hAnsi="Segoe UI" w:cs="Segoe UI"/>
                <w:i/>
                <w:color w:val="000000"/>
                <w:sz w:val="20"/>
                <w:szCs w:val="20"/>
                <w:vertAlign w:val="superscript"/>
              </w:rPr>
            </w:pPr>
          </w:p>
        </w:tc>
        <w:tc>
          <w:tcPr>
            <w:tcW w:w="3544" w:type="dxa"/>
          </w:tcPr>
          <w:p w14:paraId="312F4C12" w14:textId="77777777" w:rsidR="003D7950" w:rsidRPr="003D7950" w:rsidRDefault="003D7950" w:rsidP="00266D75">
            <w:pPr>
              <w:spacing w:line="240" w:lineRule="auto"/>
              <w:jc w:val="center"/>
              <w:rPr>
                <w:rFonts w:ascii="Segoe UI" w:eastAsia="Times New Roman" w:hAnsi="Segoe UI" w:cs="Segoe UI"/>
                <w:i/>
                <w:color w:val="000000"/>
                <w:sz w:val="20"/>
                <w:szCs w:val="20"/>
                <w:vertAlign w:val="superscript"/>
              </w:rPr>
            </w:pPr>
          </w:p>
          <w:p w14:paraId="7E862BAC" w14:textId="77777777" w:rsidR="003D7950" w:rsidRPr="003D7950" w:rsidRDefault="003D7950" w:rsidP="00266D75">
            <w:pPr>
              <w:spacing w:line="240" w:lineRule="auto"/>
              <w:jc w:val="center"/>
              <w:rPr>
                <w:rFonts w:ascii="Segoe UI" w:eastAsia="Times New Roman" w:hAnsi="Segoe UI" w:cs="Segoe UI"/>
                <w:i/>
                <w:color w:val="000000"/>
                <w:sz w:val="20"/>
                <w:szCs w:val="20"/>
                <w:vertAlign w:val="superscript"/>
              </w:rPr>
            </w:pPr>
          </w:p>
        </w:tc>
      </w:tr>
      <w:tr w:rsidR="003D7950" w:rsidRPr="003D7950" w14:paraId="7E971CFB" w14:textId="77777777" w:rsidTr="00266D75">
        <w:trPr>
          <w:trHeight w:val="381"/>
        </w:trPr>
        <w:tc>
          <w:tcPr>
            <w:tcW w:w="3190" w:type="dxa"/>
            <w:tcBorders>
              <w:top w:val="dashed" w:sz="4" w:space="0" w:color="auto"/>
              <w:left w:val="nil"/>
              <w:bottom w:val="nil"/>
              <w:right w:val="nil"/>
            </w:tcBorders>
            <w:hideMark/>
          </w:tcPr>
          <w:p w14:paraId="32731160" w14:textId="77777777" w:rsidR="003D7950" w:rsidRPr="003D7950" w:rsidRDefault="003D7950" w:rsidP="00266D75">
            <w:pPr>
              <w:spacing w:line="240" w:lineRule="auto"/>
              <w:jc w:val="center"/>
              <w:rPr>
                <w:rFonts w:ascii="Segoe UI" w:eastAsia="Times New Roman" w:hAnsi="Segoe UI" w:cs="Segoe UI"/>
                <w:i/>
                <w:color w:val="000000"/>
                <w:sz w:val="18"/>
                <w:szCs w:val="18"/>
              </w:rPr>
            </w:pPr>
            <w:r w:rsidRPr="003D7950">
              <w:rPr>
                <w:rFonts w:ascii="Segoe UI" w:eastAsia="Times New Roman" w:hAnsi="Segoe UI" w:cs="Segoe UI"/>
                <w:i/>
                <w:color w:val="000000"/>
                <w:sz w:val="18"/>
                <w:szCs w:val="18"/>
              </w:rPr>
              <w:t>(kraj, datum)</w:t>
            </w:r>
          </w:p>
        </w:tc>
        <w:tc>
          <w:tcPr>
            <w:tcW w:w="2588" w:type="dxa"/>
            <w:hideMark/>
          </w:tcPr>
          <w:p w14:paraId="036E563D" w14:textId="77777777" w:rsidR="003D7950" w:rsidRPr="003D7950" w:rsidRDefault="003D7950" w:rsidP="00266D75">
            <w:pPr>
              <w:spacing w:line="240" w:lineRule="auto"/>
              <w:jc w:val="center"/>
              <w:rPr>
                <w:rFonts w:ascii="Segoe UI" w:eastAsia="Times New Roman" w:hAnsi="Segoe UI" w:cs="Segoe UI"/>
                <w:i/>
                <w:color w:val="000000"/>
                <w:sz w:val="18"/>
                <w:szCs w:val="18"/>
              </w:rPr>
            </w:pPr>
            <w:r w:rsidRPr="003D7950">
              <w:rPr>
                <w:rFonts w:ascii="Segoe UI" w:eastAsia="Times New Roman" w:hAnsi="Segoe UI" w:cs="Segoe UI"/>
                <w:i/>
                <w:color w:val="000000"/>
                <w:sz w:val="18"/>
                <w:szCs w:val="18"/>
              </w:rPr>
              <w:t>(žig)</w:t>
            </w:r>
          </w:p>
        </w:tc>
        <w:tc>
          <w:tcPr>
            <w:tcW w:w="3544" w:type="dxa"/>
            <w:tcBorders>
              <w:top w:val="dashed" w:sz="4" w:space="0" w:color="auto"/>
              <w:left w:val="nil"/>
              <w:bottom w:val="nil"/>
              <w:right w:val="nil"/>
            </w:tcBorders>
            <w:hideMark/>
          </w:tcPr>
          <w:p w14:paraId="3AEF04C7" w14:textId="77777777" w:rsidR="003D7950" w:rsidRPr="003D7950" w:rsidRDefault="003D7950" w:rsidP="00266D75">
            <w:pPr>
              <w:spacing w:line="240" w:lineRule="auto"/>
              <w:jc w:val="center"/>
              <w:rPr>
                <w:rFonts w:ascii="Segoe UI" w:eastAsia="Times New Roman" w:hAnsi="Segoe UI" w:cs="Segoe UI"/>
                <w:i/>
                <w:color w:val="000000"/>
                <w:sz w:val="18"/>
                <w:szCs w:val="18"/>
              </w:rPr>
            </w:pPr>
            <w:r w:rsidRPr="003D7950">
              <w:rPr>
                <w:rFonts w:ascii="Segoe UI" w:eastAsia="Times New Roman" w:hAnsi="Segoe UI" w:cs="Segoe UI"/>
                <w:i/>
                <w:color w:val="000000"/>
                <w:sz w:val="18"/>
                <w:szCs w:val="18"/>
              </w:rPr>
              <w:t>(podpis zakonitega zastopnika ponudnika)</w:t>
            </w:r>
          </w:p>
        </w:tc>
      </w:tr>
    </w:tbl>
    <w:p w14:paraId="4ED95B39" w14:textId="72652FE2" w:rsidR="00672886" w:rsidRPr="000E7458" w:rsidRDefault="00672886" w:rsidP="002D439F">
      <w:pPr>
        <w:spacing w:line="240" w:lineRule="auto"/>
        <w:rPr>
          <w:rFonts w:ascii="Segoe UI" w:hAnsi="Segoe UI" w:cs="Segoe UI"/>
          <w:sz w:val="18"/>
          <w:szCs w:val="18"/>
        </w:rPr>
      </w:pPr>
    </w:p>
    <w:sectPr w:rsidR="00672886" w:rsidRPr="000E7458" w:rsidSect="00523FA8">
      <w:headerReference w:type="even" r:id="rId9"/>
      <w:headerReference w:type="default" r:id="rId10"/>
      <w:footerReference w:type="default" r:id="rId11"/>
      <w:headerReference w:type="first" r:id="rId12"/>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FFCA" w14:textId="77777777" w:rsidR="00885049" w:rsidRDefault="00885049" w:rsidP="00C440F5">
      <w:pPr>
        <w:spacing w:line="240" w:lineRule="auto"/>
      </w:pPr>
      <w:r>
        <w:separator/>
      </w:r>
    </w:p>
  </w:endnote>
  <w:endnote w:type="continuationSeparator" w:id="0">
    <w:p w14:paraId="1F994218" w14:textId="77777777" w:rsidR="00885049" w:rsidRDefault="0088504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523FA8"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5668908" w:rsidR="00DB27BF" w:rsidRPr="00C440F5" w:rsidRDefault="00DB27BF" w:rsidP="00145382">
        <w:pPr>
          <w:pStyle w:val="NoSpacing"/>
          <w:rPr>
            <w:rFonts w:ascii="Segoe UI" w:hAnsi="Segoe UI" w:cs="Segoe UI"/>
            <w:sz w:val="16"/>
            <w:szCs w:val="16"/>
            <w:lang w:val="en-GB"/>
          </w:rPr>
        </w:pPr>
        <w:r>
          <w:rPr>
            <w:rFonts w:ascii="Segoe UI" w:hAnsi="Segoe UI" w:cs="Segoe UI"/>
            <w:sz w:val="16"/>
            <w:szCs w:val="16"/>
            <w:lang w:val="en-GB"/>
          </w:rPr>
          <w:t>JN</w:t>
        </w:r>
        <w:r w:rsidR="000017FA">
          <w:rPr>
            <w:rFonts w:ascii="Segoe UI" w:hAnsi="Segoe UI" w:cs="Segoe UI"/>
            <w:sz w:val="16"/>
            <w:szCs w:val="16"/>
            <w:lang w:val="en-GB"/>
          </w:rPr>
          <w:t>66</w:t>
        </w:r>
        <w:r>
          <w:rPr>
            <w:rFonts w:ascii="Segoe UI" w:hAnsi="Segoe UI" w:cs="Segoe UI"/>
            <w:sz w:val="16"/>
            <w:szCs w:val="16"/>
            <w:lang w:val="en-GB"/>
          </w:rPr>
          <w:t>_</w:t>
        </w:r>
        <w:r w:rsidRPr="00EB6A17">
          <w:rPr>
            <w:rFonts w:ascii="Segoe UI" w:hAnsi="Segoe UI" w:cs="Segoe UI"/>
            <w:sz w:val="16"/>
            <w:szCs w:val="16"/>
            <w:lang w:val="en-GB"/>
          </w:rPr>
          <w:t>2</w:t>
        </w:r>
        <w:r w:rsidR="003C4CD6">
          <w:rPr>
            <w:rFonts w:ascii="Segoe UI" w:hAnsi="Segoe UI" w:cs="Segoe UI"/>
            <w:sz w:val="16"/>
            <w:szCs w:val="16"/>
            <w:lang w:val="en-GB"/>
          </w:rPr>
          <w:t>5</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0017FA" w:rsidRPr="000017FA">
          <w:rPr>
            <w:rFonts w:ascii="Segoe UI" w:hAnsi="Segoe UI" w:cs="Segoe UI"/>
            <w:sz w:val="16"/>
            <w:szCs w:val="16"/>
            <w:lang w:val="en-GB"/>
          </w:rPr>
          <w:t>NAKUP AVTOMATSKEGA RENTGENSKEGA PRAŠKOVNEGA DIFRAKTOMETRA</w:t>
        </w:r>
      </w:p>
      <w:p w14:paraId="34B4E091" w14:textId="77777777" w:rsidR="00DB27BF" w:rsidRPr="002E2687" w:rsidRDefault="00523FA8" w:rsidP="00513CDA">
        <w:pPr>
          <w:pStyle w:val="NoSpacing"/>
          <w:rPr>
            <w:rFonts w:ascii="Segoe UI" w:hAnsi="Segoe UI" w:cs="Segoe UI"/>
            <w:sz w:val="16"/>
            <w:szCs w:val="16"/>
            <w:lang w:val="en-GB"/>
          </w:rPr>
        </w:pPr>
        <w:r>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212E" w14:textId="77777777" w:rsidR="00885049" w:rsidRDefault="00885049" w:rsidP="00C440F5">
      <w:pPr>
        <w:spacing w:line="240" w:lineRule="auto"/>
      </w:pPr>
      <w:r>
        <w:separator/>
      </w:r>
    </w:p>
  </w:footnote>
  <w:footnote w:type="continuationSeparator" w:id="0">
    <w:p w14:paraId="408BE915" w14:textId="77777777" w:rsidR="00885049" w:rsidRDefault="0088504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523FA8">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523FA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A75E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523FA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0FEE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C2AB1"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673BA"/>
    <w:multiLevelType w:val="hybridMultilevel"/>
    <w:tmpl w:val="0B9EFE94"/>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621E6D"/>
    <w:multiLevelType w:val="hybridMultilevel"/>
    <w:tmpl w:val="05AC12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193EAE"/>
    <w:multiLevelType w:val="hybridMultilevel"/>
    <w:tmpl w:val="2CD0AC7A"/>
    <w:lvl w:ilvl="0" w:tplc="0424000B">
      <w:start w:val="1"/>
      <w:numFmt w:val="bullet"/>
      <w:lvlText w:val=""/>
      <w:lvlJc w:val="left"/>
      <w:pPr>
        <w:ind w:left="720" w:hanging="360"/>
      </w:pPr>
      <w:rPr>
        <w:rFonts w:ascii="Wingdings" w:hAnsi="Wingdings" w:hint="default"/>
      </w:rPr>
    </w:lvl>
    <w:lvl w:ilvl="1" w:tplc="68D8A29C">
      <w:numFmt w:val="bullet"/>
      <w:lvlText w:val="•"/>
      <w:lvlJc w:val="left"/>
      <w:pPr>
        <w:ind w:left="1440" w:hanging="360"/>
      </w:pPr>
      <w:rPr>
        <w:rFonts w:ascii="Segoe UI" w:eastAsiaTheme="minorHAnsi"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05422E"/>
    <w:multiLevelType w:val="hybridMultilevel"/>
    <w:tmpl w:val="60AE54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6153C"/>
    <w:multiLevelType w:val="hybridMultilevel"/>
    <w:tmpl w:val="1C62618E"/>
    <w:lvl w:ilvl="0" w:tplc="FFFFFFFF">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3F1CD2"/>
    <w:multiLevelType w:val="hybridMultilevel"/>
    <w:tmpl w:val="BF42C4A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2C4235"/>
    <w:multiLevelType w:val="hybridMultilevel"/>
    <w:tmpl w:val="DAD26D1C"/>
    <w:lvl w:ilvl="0" w:tplc="B63CA246">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953900"/>
    <w:multiLevelType w:val="hybridMultilevel"/>
    <w:tmpl w:val="CED2F9E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B32E8A"/>
    <w:multiLevelType w:val="hybridMultilevel"/>
    <w:tmpl w:val="1AA225E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2940196">
    <w:abstractNumId w:val="35"/>
  </w:num>
  <w:num w:numId="2" w16cid:durableId="1088960142">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10570327">
    <w:abstractNumId w:val="33"/>
  </w:num>
  <w:num w:numId="4" w16cid:durableId="2046518039">
    <w:abstractNumId w:val="8"/>
  </w:num>
  <w:num w:numId="5" w16cid:durableId="1766537700">
    <w:abstractNumId w:val="5"/>
  </w:num>
  <w:num w:numId="6" w16cid:durableId="1095201040">
    <w:abstractNumId w:val="10"/>
  </w:num>
  <w:num w:numId="7" w16cid:durableId="644698758">
    <w:abstractNumId w:val="28"/>
  </w:num>
  <w:num w:numId="8" w16cid:durableId="1380664914">
    <w:abstractNumId w:val="27"/>
  </w:num>
  <w:num w:numId="9" w16cid:durableId="2047826028">
    <w:abstractNumId w:val="34"/>
  </w:num>
  <w:num w:numId="10" w16cid:durableId="619920066">
    <w:abstractNumId w:val="0"/>
  </w:num>
  <w:num w:numId="11" w16cid:durableId="2022662013">
    <w:abstractNumId w:val="19"/>
  </w:num>
  <w:num w:numId="12" w16cid:durableId="633020775">
    <w:abstractNumId w:val="21"/>
  </w:num>
  <w:num w:numId="13" w16cid:durableId="471560362">
    <w:abstractNumId w:val="4"/>
  </w:num>
  <w:num w:numId="14" w16cid:durableId="1966816361">
    <w:abstractNumId w:val="16"/>
  </w:num>
  <w:num w:numId="15" w16cid:durableId="1702049893">
    <w:abstractNumId w:val="13"/>
  </w:num>
  <w:num w:numId="16" w16cid:durableId="595752531">
    <w:abstractNumId w:val="36"/>
  </w:num>
  <w:num w:numId="17" w16cid:durableId="916982393">
    <w:abstractNumId w:val="23"/>
  </w:num>
  <w:num w:numId="18" w16cid:durableId="633945926">
    <w:abstractNumId w:val="30"/>
  </w:num>
  <w:num w:numId="19" w16cid:durableId="283271854">
    <w:abstractNumId w:val="22"/>
  </w:num>
  <w:num w:numId="20" w16cid:durableId="575939530">
    <w:abstractNumId w:val="17"/>
  </w:num>
  <w:num w:numId="21" w16cid:durableId="1665425912">
    <w:abstractNumId w:val="26"/>
  </w:num>
  <w:num w:numId="22" w16cid:durableId="1099450671">
    <w:abstractNumId w:val="31"/>
  </w:num>
  <w:num w:numId="23" w16cid:durableId="1433041558">
    <w:abstractNumId w:val="29"/>
  </w:num>
  <w:num w:numId="24" w16cid:durableId="819276481">
    <w:abstractNumId w:val="3"/>
  </w:num>
  <w:num w:numId="25" w16cid:durableId="1842549524">
    <w:abstractNumId w:val="24"/>
  </w:num>
  <w:num w:numId="26" w16cid:durableId="769546076">
    <w:abstractNumId w:val="6"/>
  </w:num>
  <w:num w:numId="27" w16cid:durableId="1621688575">
    <w:abstractNumId w:val="32"/>
  </w:num>
  <w:num w:numId="28" w16cid:durableId="1416589531">
    <w:abstractNumId w:val="14"/>
  </w:num>
  <w:num w:numId="29" w16cid:durableId="2066756237">
    <w:abstractNumId w:val="1"/>
  </w:num>
  <w:num w:numId="30" w16cid:durableId="1219829242">
    <w:abstractNumId w:val="2"/>
  </w:num>
  <w:num w:numId="31" w16cid:durableId="2041543216">
    <w:abstractNumId w:val="25"/>
  </w:num>
  <w:num w:numId="32" w16cid:durableId="1636595536">
    <w:abstractNumId w:val="9"/>
  </w:num>
  <w:num w:numId="33" w16cid:durableId="1954744506">
    <w:abstractNumId w:val="7"/>
  </w:num>
  <w:num w:numId="34" w16cid:durableId="1215770581">
    <w:abstractNumId w:val="15"/>
  </w:num>
  <w:num w:numId="35" w16cid:durableId="1682656039">
    <w:abstractNumId w:val="20"/>
  </w:num>
  <w:num w:numId="36" w16cid:durableId="1110855732">
    <w:abstractNumId w:val="11"/>
  </w:num>
  <w:num w:numId="37" w16cid:durableId="12572506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7FA"/>
    <w:rsid w:val="000038BB"/>
    <w:rsid w:val="000042EC"/>
    <w:rsid w:val="000054F0"/>
    <w:rsid w:val="00006D96"/>
    <w:rsid w:val="00007AAF"/>
    <w:rsid w:val="00011A86"/>
    <w:rsid w:val="0001629A"/>
    <w:rsid w:val="00016819"/>
    <w:rsid w:val="00020273"/>
    <w:rsid w:val="00020B76"/>
    <w:rsid w:val="00022190"/>
    <w:rsid w:val="00024AF1"/>
    <w:rsid w:val="00026578"/>
    <w:rsid w:val="00030C49"/>
    <w:rsid w:val="00034AC6"/>
    <w:rsid w:val="00035477"/>
    <w:rsid w:val="0003575C"/>
    <w:rsid w:val="00042A77"/>
    <w:rsid w:val="000434CE"/>
    <w:rsid w:val="00043D7A"/>
    <w:rsid w:val="00046A65"/>
    <w:rsid w:val="0005495C"/>
    <w:rsid w:val="00054F35"/>
    <w:rsid w:val="00056377"/>
    <w:rsid w:val="000571D1"/>
    <w:rsid w:val="00060813"/>
    <w:rsid w:val="00064A96"/>
    <w:rsid w:val="00065B3E"/>
    <w:rsid w:val="00073A58"/>
    <w:rsid w:val="00076495"/>
    <w:rsid w:val="000769E9"/>
    <w:rsid w:val="00077AAB"/>
    <w:rsid w:val="00082B5D"/>
    <w:rsid w:val="00083593"/>
    <w:rsid w:val="00086A1E"/>
    <w:rsid w:val="00092688"/>
    <w:rsid w:val="000931FA"/>
    <w:rsid w:val="000B47E8"/>
    <w:rsid w:val="000C4AC1"/>
    <w:rsid w:val="000C5C08"/>
    <w:rsid w:val="000C5C55"/>
    <w:rsid w:val="000C7C81"/>
    <w:rsid w:val="000D45B6"/>
    <w:rsid w:val="000D7148"/>
    <w:rsid w:val="000E643E"/>
    <w:rsid w:val="000E6C8A"/>
    <w:rsid w:val="000E7458"/>
    <w:rsid w:val="000F149D"/>
    <w:rsid w:val="000F45C0"/>
    <w:rsid w:val="000F6D59"/>
    <w:rsid w:val="00107AEF"/>
    <w:rsid w:val="001106A9"/>
    <w:rsid w:val="001118F8"/>
    <w:rsid w:val="00120F2B"/>
    <w:rsid w:val="00130B9D"/>
    <w:rsid w:val="00134DE3"/>
    <w:rsid w:val="0013551E"/>
    <w:rsid w:val="00142AC9"/>
    <w:rsid w:val="00143378"/>
    <w:rsid w:val="00144541"/>
    <w:rsid w:val="00144D96"/>
    <w:rsid w:val="00145382"/>
    <w:rsid w:val="0014552C"/>
    <w:rsid w:val="00145701"/>
    <w:rsid w:val="00146A9F"/>
    <w:rsid w:val="00146EF1"/>
    <w:rsid w:val="0014790C"/>
    <w:rsid w:val="00151437"/>
    <w:rsid w:val="0015169B"/>
    <w:rsid w:val="00152F49"/>
    <w:rsid w:val="00156ABF"/>
    <w:rsid w:val="0015706A"/>
    <w:rsid w:val="001713F2"/>
    <w:rsid w:val="001729F5"/>
    <w:rsid w:val="00173CE3"/>
    <w:rsid w:val="00180478"/>
    <w:rsid w:val="00180508"/>
    <w:rsid w:val="0018193A"/>
    <w:rsid w:val="00181A50"/>
    <w:rsid w:val="00183BEF"/>
    <w:rsid w:val="001925A6"/>
    <w:rsid w:val="00193557"/>
    <w:rsid w:val="001A674F"/>
    <w:rsid w:val="001B3664"/>
    <w:rsid w:val="001C1A03"/>
    <w:rsid w:val="001C2E6F"/>
    <w:rsid w:val="001C35A2"/>
    <w:rsid w:val="001E14CE"/>
    <w:rsid w:val="001E1E30"/>
    <w:rsid w:val="001E3707"/>
    <w:rsid w:val="001E6B04"/>
    <w:rsid w:val="001F4EAC"/>
    <w:rsid w:val="001F5566"/>
    <w:rsid w:val="001F5B9F"/>
    <w:rsid w:val="001F5C9A"/>
    <w:rsid w:val="001F7FB1"/>
    <w:rsid w:val="002042EA"/>
    <w:rsid w:val="00205220"/>
    <w:rsid w:val="00211B92"/>
    <w:rsid w:val="00211C80"/>
    <w:rsid w:val="00220E0F"/>
    <w:rsid w:val="00221801"/>
    <w:rsid w:val="00221F0B"/>
    <w:rsid w:val="00222186"/>
    <w:rsid w:val="00224152"/>
    <w:rsid w:val="00224215"/>
    <w:rsid w:val="00230917"/>
    <w:rsid w:val="002311FB"/>
    <w:rsid w:val="002321D7"/>
    <w:rsid w:val="00233A5F"/>
    <w:rsid w:val="00236A8F"/>
    <w:rsid w:val="00252585"/>
    <w:rsid w:val="002656B7"/>
    <w:rsid w:val="00265BEC"/>
    <w:rsid w:val="00265FCC"/>
    <w:rsid w:val="00271059"/>
    <w:rsid w:val="0027729B"/>
    <w:rsid w:val="00281746"/>
    <w:rsid w:val="00285CEE"/>
    <w:rsid w:val="0028657C"/>
    <w:rsid w:val="0028676A"/>
    <w:rsid w:val="00294F0D"/>
    <w:rsid w:val="0029542E"/>
    <w:rsid w:val="00296EB8"/>
    <w:rsid w:val="002A2C20"/>
    <w:rsid w:val="002A5684"/>
    <w:rsid w:val="002A6CBC"/>
    <w:rsid w:val="002A76D8"/>
    <w:rsid w:val="002C0D76"/>
    <w:rsid w:val="002C45D7"/>
    <w:rsid w:val="002C6BCD"/>
    <w:rsid w:val="002D439F"/>
    <w:rsid w:val="002D452F"/>
    <w:rsid w:val="002E1595"/>
    <w:rsid w:val="002E2687"/>
    <w:rsid w:val="002E2C88"/>
    <w:rsid w:val="002E3933"/>
    <w:rsid w:val="002E4133"/>
    <w:rsid w:val="002E4D05"/>
    <w:rsid w:val="002F1B61"/>
    <w:rsid w:val="002F51CD"/>
    <w:rsid w:val="002F729D"/>
    <w:rsid w:val="002F7AB2"/>
    <w:rsid w:val="00300B9F"/>
    <w:rsid w:val="00300E4C"/>
    <w:rsid w:val="0030660D"/>
    <w:rsid w:val="003072CD"/>
    <w:rsid w:val="00316A4D"/>
    <w:rsid w:val="00317398"/>
    <w:rsid w:val="00322DAE"/>
    <w:rsid w:val="00326226"/>
    <w:rsid w:val="003338C1"/>
    <w:rsid w:val="00335BA8"/>
    <w:rsid w:val="0034100A"/>
    <w:rsid w:val="00351B45"/>
    <w:rsid w:val="0035379C"/>
    <w:rsid w:val="00363FC7"/>
    <w:rsid w:val="00364206"/>
    <w:rsid w:val="00365252"/>
    <w:rsid w:val="00366EFA"/>
    <w:rsid w:val="00371BF9"/>
    <w:rsid w:val="00374587"/>
    <w:rsid w:val="00377921"/>
    <w:rsid w:val="00382AD7"/>
    <w:rsid w:val="003A0BCF"/>
    <w:rsid w:val="003A1E02"/>
    <w:rsid w:val="003A3D3C"/>
    <w:rsid w:val="003B441B"/>
    <w:rsid w:val="003B4BA3"/>
    <w:rsid w:val="003B4E2E"/>
    <w:rsid w:val="003C4CD6"/>
    <w:rsid w:val="003C5857"/>
    <w:rsid w:val="003D7950"/>
    <w:rsid w:val="003E0C63"/>
    <w:rsid w:val="003E3259"/>
    <w:rsid w:val="003E4DFB"/>
    <w:rsid w:val="003E6990"/>
    <w:rsid w:val="003F18F9"/>
    <w:rsid w:val="003F30A5"/>
    <w:rsid w:val="003F5494"/>
    <w:rsid w:val="003F5D6C"/>
    <w:rsid w:val="004010DF"/>
    <w:rsid w:val="004037BE"/>
    <w:rsid w:val="00406850"/>
    <w:rsid w:val="00414B2F"/>
    <w:rsid w:val="004164EF"/>
    <w:rsid w:val="004169BE"/>
    <w:rsid w:val="0042098F"/>
    <w:rsid w:val="00430E4A"/>
    <w:rsid w:val="00433DD4"/>
    <w:rsid w:val="0045474A"/>
    <w:rsid w:val="004555AD"/>
    <w:rsid w:val="004609E9"/>
    <w:rsid w:val="004623D1"/>
    <w:rsid w:val="004653EC"/>
    <w:rsid w:val="00467A7D"/>
    <w:rsid w:val="0047561A"/>
    <w:rsid w:val="004843F8"/>
    <w:rsid w:val="00484C97"/>
    <w:rsid w:val="004926A8"/>
    <w:rsid w:val="00493292"/>
    <w:rsid w:val="004934F2"/>
    <w:rsid w:val="00495A22"/>
    <w:rsid w:val="0049600B"/>
    <w:rsid w:val="004A0D72"/>
    <w:rsid w:val="004A3A35"/>
    <w:rsid w:val="004A7C57"/>
    <w:rsid w:val="004B3C46"/>
    <w:rsid w:val="004B4766"/>
    <w:rsid w:val="004B66A1"/>
    <w:rsid w:val="004B7AFC"/>
    <w:rsid w:val="004C1B9F"/>
    <w:rsid w:val="004C3AEA"/>
    <w:rsid w:val="004D483D"/>
    <w:rsid w:val="004D4910"/>
    <w:rsid w:val="004E096D"/>
    <w:rsid w:val="004E23FE"/>
    <w:rsid w:val="004E25B8"/>
    <w:rsid w:val="004F38F7"/>
    <w:rsid w:val="00507CFD"/>
    <w:rsid w:val="00513CDA"/>
    <w:rsid w:val="00515EC3"/>
    <w:rsid w:val="005209CC"/>
    <w:rsid w:val="005225CA"/>
    <w:rsid w:val="00523FA8"/>
    <w:rsid w:val="0052656A"/>
    <w:rsid w:val="00535089"/>
    <w:rsid w:val="0053623B"/>
    <w:rsid w:val="00540D34"/>
    <w:rsid w:val="00541531"/>
    <w:rsid w:val="0054161B"/>
    <w:rsid w:val="00542731"/>
    <w:rsid w:val="00550E5F"/>
    <w:rsid w:val="00551009"/>
    <w:rsid w:val="00553FB8"/>
    <w:rsid w:val="00561DB2"/>
    <w:rsid w:val="0056265C"/>
    <w:rsid w:val="005729E9"/>
    <w:rsid w:val="00573EBE"/>
    <w:rsid w:val="00581DC0"/>
    <w:rsid w:val="00581F2E"/>
    <w:rsid w:val="005821DA"/>
    <w:rsid w:val="00590744"/>
    <w:rsid w:val="005941C1"/>
    <w:rsid w:val="00595959"/>
    <w:rsid w:val="00597585"/>
    <w:rsid w:val="005A2E4E"/>
    <w:rsid w:val="005A3E4A"/>
    <w:rsid w:val="005A6668"/>
    <w:rsid w:val="005B1A79"/>
    <w:rsid w:val="005B4E78"/>
    <w:rsid w:val="005B5E7C"/>
    <w:rsid w:val="005B662E"/>
    <w:rsid w:val="005C0136"/>
    <w:rsid w:val="005C1535"/>
    <w:rsid w:val="005D500A"/>
    <w:rsid w:val="005D6C9E"/>
    <w:rsid w:val="005E00DE"/>
    <w:rsid w:val="005E064D"/>
    <w:rsid w:val="005E0ABB"/>
    <w:rsid w:val="005E2FC2"/>
    <w:rsid w:val="005E484B"/>
    <w:rsid w:val="005F0D0A"/>
    <w:rsid w:val="005F2031"/>
    <w:rsid w:val="005F7B8A"/>
    <w:rsid w:val="00603302"/>
    <w:rsid w:val="00606B65"/>
    <w:rsid w:val="00611D21"/>
    <w:rsid w:val="00612217"/>
    <w:rsid w:val="00615C1D"/>
    <w:rsid w:val="00616DC8"/>
    <w:rsid w:val="00616FF5"/>
    <w:rsid w:val="00620BC9"/>
    <w:rsid w:val="0063280F"/>
    <w:rsid w:val="00635B20"/>
    <w:rsid w:val="00637618"/>
    <w:rsid w:val="006379F5"/>
    <w:rsid w:val="00637ED5"/>
    <w:rsid w:val="006412B7"/>
    <w:rsid w:val="00642DF9"/>
    <w:rsid w:val="006474CB"/>
    <w:rsid w:val="00650007"/>
    <w:rsid w:val="00654EEF"/>
    <w:rsid w:val="00663673"/>
    <w:rsid w:val="006650FC"/>
    <w:rsid w:val="006657F1"/>
    <w:rsid w:val="0066589E"/>
    <w:rsid w:val="006675E5"/>
    <w:rsid w:val="00671EF8"/>
    <w:rsid w:val="00672886"/>
    <w:rsid w:val="00676EE0"/>
    <w:rsid w:val="006837A0"/>
    <w:rsid w:val="00687100"/>
    <w:rsid w:val="006918F0"/>
    <w:rsid w:val="00692CD8"/>
    <w:rsid w:val="006A2CB2"/>
    <w:rsid w:val="006A47F8"/>
    <w:rsid w:val="006A4D2F"/>
    <w:rsid w:val="006A66E5"/>
    <w:rsid w:val="006A6BAA"/>
    <w:rsid w:val="006A7DAC"/>
    <w:rsid w:val="006B16D3"/>
    <w:rsid w:val="006B27CC"/>
    <w:rsid w:val="006B7FFD"/>
    <w:rsid w:val="006C233A"/>
    <w:rsid w:val="006C2BBD"/>
    <w:rsid w:val="006C3F28"/>
    <w:rsid w:val="006D04AD"/>
    <w:rsid w:val="006D0E13"/>
    <w:rsid w:val="006D445D"/>
    <w:rsid w:val="006D7A53"/>
    <w:rsid w:val="006E00AA"/>
    <w:rsid w:val="006E0FBA"/>
    <w:rsid w:val="006E180F"/>
    <w:rsid w:val="006E18A5"/>
    <w:rsid w:val="006F2E55"/>
    <w:rsid w:val="006F4A28"/>
    <w:rsid w:val="00703044"/>
    <w:rsid w:val="00703209"/>
    <w:rsid w:val="0070421D"/>
    <w:rsid w:val="00714C72"/>
    <w:rsid w:val="00716134"/>
    <w:rsid w:val="007202B4"/>
    <w:rsid w:val="0072184F"/>
    <w:rsid w:val="00723D5A"/>
    <w:rsid w:val="00724B8E"/>
    <w:rsid w:val="007313A0"/>
    <w:rsid w:val="00732D99"/>
    <w:rsid w:val="007358ED"/>
    <w:rsid w:val="00736A99"/>
    <w:rsid w:val="00740236"/>
    <w:rsid w:val="007405DA"/>
    <w:rsid w:val="00742F45"/>
    <w:rsid w:val="0074493A"/>
    <w:rsid w:val="007466E7"/>
    <w:rsid w:val="007468C4"/>
    <w:rsid w:val="007476F1"/>
    <w:rsid w:val="00750581"/>
    <w:rsid w:val="007510A8"/>
    <w:rsid w:val="00756C22"/>
    <w:rsid w:val="0076191F"/>
    <w:rsid w:val="00763177"/>
    <w:rsid w:val="0076372F"/>
    <w:rsid w:val="00773DD9"/>
    <w:rsid w:val="007748AA"/>
    <w:rsid w:val="00786B06"/>
    <w:rsid w:val="007874E5"/>
    <w:rsid w:val="0079240B"/>
    <w:rsid w:val="00796EBD"/>
    <w:rsid w:val="007A05BD"/>
    <w:rsid w:val="007B297C"/>
    <w:rsid w:val="007B48F6"/>
    <w:rsid w:val="007B57F6"/>
    <w:rsid w:val="007B5A27"/>
    <w:rsid w:val="007C2D18"/>
    <w:rsid w:val="007C6402"/>
    <w:rsid w:val="007D38C1"/>
    <w:rsid w:val="007D393E"/>
    <w:rsid w:val="007D40C7"/>
    <w:rsid w:val="007E058C"/>
    <w:rsid w:val="007E1112"/>
    <w:rsid w:val="007E2FEF"/>
    <w:rsid w:val="007F2D19"/>
    <w:rsid w:val="007F6F80"/>
    <w:rsid w:val="007F77F6"/>
    <w:rsid w:val="007F7F26"/>
    <w:rsid w:val="008020A7"/>
    <w:rsid w:val="0080795D"/>
    <w:rsid w:val="00810A25"/>
    <w:rsid w:val="008154A1"/>
    <w:rsid w:val="0081583A"/>
    <w:rsid w:val="008161A0"/>
    <w:rsid w:val="00821A24"/>
    <w:rsid w:val="00821B21"/>
    <w:rsid w:val="00822060"/>
    <w:rsid w:val="008250B3"/>
    <w:rsid w:val="00827885"/>
    <w:rsid w:val="008330C4"/>
    <w:rsid w:val="00840C62"/>
    <w:rsid w:val="00844A26"/>
    <w:rsid w:val="00844B5E"/>
    <w:rsid w:val="008502CE"/>
    <w:rsid w:val="00851DAD"/>
    <w:rsid w:val="00860029"/>
    <w:rsid w:val="00861E9D"/>
    <w:rsid w:val="0086311E"/>
    <w:rsid w:val="008656B2"/>
    <w:rsid w:val="00870E15"/>
    <w:rsid w:val="00875011"/>
    <w:rsid w:val="008750C4"/>
    <w:rsid w:val="0087595A"/>
    <w:rsid w:val="0088133E"/>
    <w:rsid w:val="00881D03"/>
    <w:rsid w:val="00885049"/>
    <w:rsid w:val="00885477"/>
    <w:rsid w:val="00886A74"/>
    <w:rsid w:val="008922C7"/>
    <w:rsid w:val="00892CE5"/>
    <w:rsid w:val="00892D35"/>
    <w:rsid w:val="00893D16"/>
    <w:rsid w:val="00897394"/>
    <w:rsid w:val="008A1D7B"/>
    <w:rsid w:val="008B1A5F"/>
    <w:rsid w:val="008C26CB"/>
    <w:rsid w:val="008D0F46"/>
    <w:rsid w:val="008D3EFA"/>
    <w:rsid w:val="008D5071"/>
    <w:rsid w:val="008D5F2E"/>
    <w:rsid w:val="008D6321"/>
    <w:rsid w:val="008F0E06"/>
    <w:rsid w:val="008F42C2"/>
    <w:rsid w:val="008F68A0"/>
    <w:rsid w:val="008F7442"/>
    <w:rsid w:val="008F755B"/>
    <w:rsid w:val="009028D2"/>
    <w:rsid w:val="00902AD8"/>
    <w:rsid w:val="00907B21"/>
    <w:rsid w:val="0091262C"/>
    <w:rsid w:val="00916062"/>
    <w:rsid w:val="009223C2"/>
    <w:rsid w:val="0092429F"/>
    <w:rsid w:val="00932439"/>
    <w:rsid w:val="00933D4F"/>
    <w:rsid w:val="00935B78"/>
    <w:rsid w:val="00943175"/>
    <w:rsid w:val="00950461"/>
    <w:rsid w:val="009507CA"/>
    <w:rsid w:val="009509C8"/>
    <w:rsid w:val="009524F0"/>
    <w:rsid w:val="009544EA"/>
    <w:rsid w:val="009563FD"/>
    <w:rsid w:val="00956607"/>
    <w:rsid w:val="0096623A"/>
    <w:rsid w:val="00967B53"/>
    <w:rsid w:val="009705C9"/>
    <w:rsid w:val="00976EFD"/>
    <w:rsid w:val="00986CAD"/>
    <w:rsid w:val="009A2060"/>
    <w:rsid w:val="009A28CE"/>
    <w:rsid w:val="009A2D6B"/>
    <w:rsid w:val="009A522F"/>
    <w:rsid w:val="009A6738"/>
    <w:rsid w:val="009B7CBD"/>
    <w:rsid w:val="009C0D6B"/>
    <w:rsid w:val="009C64A6"/>
    <w:rsid w:val="009D1905"/>
    <w:rsid w:val="009D1E9F"/>
    <w:rsid w:val="009D702F"/>
    <w:rsid w:val="009D783E"/>
    <w:rsid w:val="009E11B3"/>
    <w:rsid w:val="009E2CDE"/>
    <w:rsid w:val="009E3DCE"/>
    <w:rsid w:val="009F7DC7"/>
    <w:rsid w:val="00A024AD"/>
    <w:rsid w:val="00A031D4"/>
    <w:rsid w:val="00A05191"/>
    <w:rsid w:val="00A06E07"/>
    <w:rsid w:val="00A10CCB"/>
    <w:rsid w:val="00A11EF2"/>
    <w:rsid w:val="00A12AE5"/>
    <w:rsid w:val="00A147D2"/>
    <w:rsid w:val="00A20970"/>
    <w:rsid w:val="00A22FD5"/>
    <w:rsid w:val="00A23D15"/>
    <w:rsid w:val="00A302D3"/>
    <w:rsid w:val="00A30B43"/>
    <w:rsid w:val="00A30BF2"/>
    <w:rsid w:val="00A341A0"/>
    <w:rsid w:val="00A40E3E"/>
    <w:rsid w:val="00A435A8"/>
    <w:rsid w:val="00A441C2"/>
    <w:rsid w:val="00A455F3"/>
    <w:rsid w:val="00A5005E"/>
    <w:rsid w:val="00A53604"/>
    <w:rsid w:val="00A552A8"/>
    <w:rsid w:val="00A559CA"/>
    <w:rsid w:val="00A56BB8"/>
    <w:rsid w:val="00A61383"/>
    <w:rsid w:val="00A66352"/>
    <w:rsid w:val="00A66AC5"/>
    <w:rsid w:val="00A7319E"/>
    <w:rsid w:val="00A745E1"/>
    <w:rsid w:val="00A763EA"/>
    <w:rsid w:val="00A80175"/>
    <w:rsid w:val="00A81F85"/>
    <w:rsid w:val="00A84B4F"/>
    <w:rsid w:val="00A87561"/>
    <w:rsid w:val="00A907F1"/>
    <w:rsid w:val="00A9237E"/>
    <w:rsid w:val="00A93805"/>
    <w:rsid w:val="00A94CA2"/>
    <w:rsid w:val="00A9526D"/>
    <w:rsid w:val="00AA0BE6"/>
    <w:rsid w:val="00AA4488"/>
    <w:rsid w:val="00AA4AE3"/>
    <w:rsid w:val="00AB0E33"/>
    <w:rsid w:val="00AB1CC2"/>
    <w:rsid w:val="00AB43C5"/>
    <w:rsid w:val="00AB4679"/>
    <w:rsid w:val="00AB756B"/>
    <w:rsid w:val="00AC4822"/>
    <w:rsid w:val="00AC5863"/>
    <w:rsid w:val="00AC7AB8"/>
    <w:rsid w:val="00AD0F9C"/>
    <w:rsid w:val="00AD6EC7"/>
    <w:rsid w:val="00AE1BB9"/>
    <w:rsid w:val="00AF418B"/>
    <w:rsid w:val="00AF74BA"/>
    <w:rsid w:val="00B00563"/>
    <w:rsid w:val="00B012DA"/>
    <w:rsid w:val="00B03DDD"/>
    <w:rsid w:val="00B053C8"/>
    <w:rsid w:val="00B1125C"/>
    <w:rsid w:val="00B232C0"/>
    <w:rsid w:val="00B250C8"/>
    <w:rsid w:val="00B27E97"/>
    <w:rsid w:val="00B30E2A"/>
    <w:rsid w:val="00B34DE6"/>
    <w:rsid w:val="00B40737"/>
    <w:rsid w:val="00B414BB"/>
    <w:rsid w:val="00B54AFC"/>
    <w:rsid w:val="00B560FE"/>
    <w:rsid w:val="00B72D4C"/>
    <w:rsid w:val="00B8164E"/>
    <w:rsid w:val="00B81687"/>
    <w:rsid w:val="00B83FA0"/>
    <w:rsid w:val="00B852A2"/>
    <w:rsid w:val="00B85F46"/>
    <w:rsid w:val="00B94D09"/>
    <w:rsid w:val="00B97553"/>
    <w:rsid w:val="00BA2495"/>
    <w:rsid w:val="00BA39E7"/>
    <w:rsid w:val="00BA6AF2"/>
    <w:rsid w:val="00BB310F"/>
    <w:rsid w:val="00BB38FD"/>
    <w:rsid w:val="00BB3C78"/>
    <w:rsid w:val="00BB6FAC"/>
    <w:rsid w:val="00BB7CE9"/>
    <w:rsid w:val="00BC60A7"/>
    <w:rsid w:val="00BE152E"/>
    <w:rsid w:val="00BE49DA"/>
    <w:rsid w:val="00BE773C"/>
    <w:rsid w:val="00BF5BDF"/>
    <w:rsid w:val="00C01631"/>
    <w:rsid w:val="00C04210"/>
    <w:rsid w:val="00C20BB7"/>
    <w:rsid w:val="00C2117B"/>
    <w:rsid w:val="00C2797A"/>
    <w:rsid w:val="00C30D2B"/>
    <w:rsid w:val="00C32CD2"/>
    <w:rsid w:val="00C37425"/>
    <w:rsid w:val="00C41B5A"/>
    <w:rsid w:val="00C41D45"/>
    <w:rsid w:val="00C440F5"/>
    <w:rsid w:val="00C479F4"/>
    <w:rsid w:val="00C61770"/>
    <w:rsid w:val="00C62999"/>
    <w:rsid w:val="00C65120"/>
    <w:rsid w:val="00C66B17"/>
    <w:rsid w:val="00C67979"/>
    <w:rsid w:val="00C67E31"/>
    <w:rsid w:val="00C7455A"/>
    <w:rsid w:val="00C80372"/>
    <w:rsid w:val="00C867A9"/>
    <w:rsid w:val="00C869FD"/>
    <w:rsid w:val="00CA0B43"/>
    <w:rsid w:val="00CA13C9"/>
    <w:rsid w:val="00CA2421"/>
    <w:rsid w:val="00CA289F"/>
    <w:rsid w:val="00CA4401"/>
    <w:rsid w:val="00CA6611"/>
    <w:rsid w:val="00CA7B90"/>
    <w:rsid w:val="00CB0DA7"/>
    <w:rsid w:val="00CB0FF0"/>
    <w:rsid w:val="00CB3C1A"/>
    <w:rsid w:val="00CB6B10"/>
    <w:rsid w:val="00CB72DA"/>
    <w:rsid w:val="00CB7366"/>
    <w:rsid w:val="00CC0884"/>
    <w:rsid w:val="00CC3F99"/>
    <w:rsid w:val="00CC5278"/>
    <w:rsid w:val="00CD07B4"/>
    <w:rsid w:val="00CD3A1F"/>
    <w:rsid w:val="00CD51C0"/>
    <w:rsid w:val="00CE14DF"/>
    <w:rsid w:val="00CE35DA"/>
    <w:rsid w:val="00CE4E40"/>
    <w:rsid w:val="00CE77EC"/>
    <w:rsid w:val="00CE7E34"/>
    <w:rsid w:val="00D04D88"/>
    <w:rsid w:val="00D0616F"/>
    <w:rsid w:val="00D07A4F"/>
    <w:rsid w:val="00D07D08"/>
    <w:rsid w:val="00D07F97"/>
    <w:rsid w:val="00D124C4"/>
    <w:rsid w:val="00D15C08"/>
    <w:rsid w:val="00D179A3"/>
    <w:rsid w:val="00D21D85"/>
    <w:rsid w:val="00D232DD"/>
    <w:rsid w:val="00D23C1A"/>
    <w:rsid w:val="00D2418A"/>
    <w:rsid w:val="00D24A2B"/>
    <w:rsid w:val="00D24DD2"/>
    <w:rsid w:val="00D27972"/>
    <w:rsid w:val="00D34F02"/>
    <w:rsid w:val="00D440A9"/>
    <w:rsid w:val="00D51B99"/>
    <w:rsid w:val="00D52A11"/>
    <w:rsid w:val="00D5306C"/>
    <w:rsid w:val="00D557F7"/>
    <w:rsid w:val="00D55908"/>
    <w:rsid w:val="00D60D08"/>
    <w:rsid w:val="00D6191B"/>
    <w:rsid w:val="00D62317"/>
    <w:rsid w:val="00D62D95"/>
    <w:rsid w:val="00D632D9"/>
    <w:rsid w:val="00D64B30"/>
    <w:rsid w:val="00D65882"/>
    <w:rsid w:val="00D66C4E"/>
    <w:rsid w:val="00D705BB"/>
    <w:rsid w:val="00D708F9"/>
    <w:rsid w:val="00D840E1"/>
    <w:rsid w:val="00D84E59"/>
    <w:rsid w:val="00D86347"/>
    <w:rsid w:val="00D8697C"/>
    <w:rsid w:val="00D94A4D"/>
    <w:rsid w:val="00D97ABA"/>
    <w:rsid w:val="00DA13F1"/>
    <w:rsid w:val="00DA6158"/>
    <w:rsid w:val="00DB27BF"/>
    <w:rsid w:val="00DB4E0B"/>
    <w:rsid w:val="00DB5377"/>
    <w:rsid w:val="00DB583C"/>
    <w:rsid w:val="00DB621A"/>
    <w:rsid w:val="00DB7E65"/>
    <w:rsid w:val="00DC2BD1"/>
    <w:rsid w:val="00DD53F3"/>
    <w:rsid w:val="00DE2B27"/>
    <w:rsid w:val="00DE309C"/>
    <w:rsid w:val="00DE63BC"/>
    <w:rsid w:val="00DF2AB8"/>
    <w:rsid w:val="00DF5E71"/>
    <w:rsid w:val="00DF6CA5"/>
    <w:rsid w:val="00DF7598"/>
    <w:rsid w:val="00DF79B5"/>
    <w:rsid w:val="00E002B8"/>
    <w:rsid w:val="00E0079A"/>
    <w:rsid w:val="00E047A5"/>
    <w:rsid w:val="00E1049A"/>
    <w:rsid w:val="00E10BB6"/>
    <w:rsid w:val="00E10EF7"/>
    <w:rsid w:val="00E130A5"/>
    <w:rsid w:val="00E13C11"/>
    <w:rsid w:val="00E2329F"/>
    <w:rsid w:val="00E25008"/>
    <w:rsid w:val="00E276FD"/>
    <w:rsid w:val="00E34468"/>
    <w:rsid w:val="00E36943"/>
    <w:rsid w:val="00E40804"/>
    <w:rsid w:val="00E438F5"/>
    <w:rsid w:val="00E4400D"/>
    <w:rsid w:val="00E44200"/>
    <w:rsid w:val="00E50C14"/>
    <w:rsid w:val="00E5296C"/>
    <w:rsid w:val="00E549CE"/>
    <w:rsid w:val="00E54E27"/>
    <w:rsid w:val="00E571CB"/>
    <w:rsid w:val="00E63682"/>
    <w:rsid w:val="00E67C84"/>
    <w:rsid w:val="00E719CD"/>
    <w:rsid w:val="00E74D65"/>
    <w:rsid w:val="00E75106"/>
    <w:rsid w:val="00E910A0"/>
    <w:rsid w:val="00E92E2F"/>
    <w:rsid w:val="00EA55C9"/>
    <w:rsid w:val="00EA749B"/>
    <w:rsid w:val="00EB51AD"/>
    <w:rsid w:val="00EC0963"/>
    <w:rsid w:val="00EC11DA"/>
    <w:rsid w:val="00ED066A"/>
    <w:rsid w:val="00ED1311"/>
    <w:rsid w:val="00ED1902"/>
    <w:rsid w:val="00ED2AB6"/>
    <w:rsid w:val="00ED3E37"/>
    <w:rsid w:val="00EE52F9"/>
    <w:rsid w:val="00EE68E7"/>
    <w:rsid w:val="00EE75D1"/>
    <w:rsid w:val="00EE7C7C"/>
    <w:rsid w:val="00EF2DB2"/>
    <w:rsid w:val="00EF3C99"/>
    <w:rsid w:val="00EF5883"/>
    <w:rsid w:val="00EF66D8"/>
    <w:rsid w:val="00F022B3"/>
    <w:rsid w:val="00F07339"/>
    <w:rsid w:val="00F07F6C"/>
    <w:rsid w:val="00F10ADC"/>
    <w:rsid w:val="00F12624"/>
    <w:rsid w:val="00F13206"/>
    <w:rsid w:val="00F17C88"/>
    <w:rsid w:val="00F17CFA"/>
    <w:rsid w:val="00F2217D"/>
    <w:rsid w:val="00F25473"/>
    <w:rsid w:val="00F26065"/>
    <w:rsid w:val="00F347D4"/>
    <w:rsid w:val="00F35202"/>
    <w:rsid w:val="00F36876"/>
    <w:rsid w:val="00F41DDF"/>
    <w:rsid w:val="00F42549"/>
    <w:rsid w:val="00F46585"/>
    <w:rsid w:val="00F47B5A"/>
    <w:rsid w:val="00F47FAC"/>
    <w:rsid w:val="00F52488"/>
    <w:rsid w:val="00F53AA0"/>
    <w:rsid w:val="00F5492C"/>
    <w:rsid w:val="00F72540"/>
    <w:rsid w:val="00F768AD"/>
    <w:rsid w:val="00F817CD"/>
    <w:rsid w:val="00F87567"/>
    <w:rsid w:val="00FA1498"/>
    <w:rsid w:val="00FA610E"/>
    <w:rsid w:val="00FB07FA"/>
    <w:rsid w:val="00FB26BD"/>
    <w:rsid w:val="00FC396E"/>
    <w:rsid w:val="00FC3B46"/>
    <w:rsid w:val="00FC3C36"/>
    <w:rsid w:val="00FC61D3"/>
    <w:rsid w:val="00FD156E"/>
    <w:rsid w:val="00FD4BF4"/>
    <w:rsid w:val="00FD4BFF"/>
    <w:rsid w:val="00FD7FE6"/>
    <w:rsid w:val="00FE3BFE"/>
    <w:rsid w:val="00FE7024"/>
    <w:rsid w:val="00FF5A1F"/>
    <w:rsid w:val="00FF6A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table" w:customStyle="1" w:styleId="TableGrid0">
    <w:name w:val="TableGrid"/>
    <w:rsid w:val="00B232C0"/>
    <w:pPr>
      <w:spacing w:line="240" w:lineRule="auto"/>
    </w:pPr>
    <w:rPr>
      <w:rFonts w:asciiTheme="minorHAnsi" w:eastAsiaTheme="minorEastAsia" w:hAnsiTheme="minorHAnsi"/>
      <w:kern w:val="2"/>
      <w:szCs w:val="24"/>
      <w:lang w:eastAsia="sl-SI"/>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1879">
      <w:bodyDiv w:val="1"/>
      <w:marLeft w:val="0"/>
      <w:marRight w:val="0"/>
      <w:marTop w:val="0"/>
      <w:marBottom w:val="0"/>
      <w:divBdr>
        <w:top w:val="none" w:sz="0" w:space="0" w:color="auto"/>
        <w:left w:val="none" w:sz="0" w:space="0" w:color="auto"/>
        <w:bottom w:val="none" w:sz="0" w:space="0" w:color="auto"/>
        <w:right w:val="none" w:sz="0" w:space="0" w:color="auto"/>
      </w:divBdr>
    </w:div>
    <w:div w:id="449395666">
      <w:bodyDiv w:val="1"/>
      <w:marLeft w:val="0"/>
      <w:marRight w:val="0"/>
      <w:marTop w:val="0"/>
      <w:marBottom w:val="0"/>
      <w:divBdr>
        <w:top w:val="none" w:sz="0" w:space="0" w:color="auto"/>
        <w:left w:val="none" w:sz="0" w:space="0" w:color="auto"/>
        <w:bottom w:val="none" w:sz="0" w:space="0" w:color="auto"/>
        <w:right w:val="none" w:sz="0" w:space="0" w:color="auto"/>
      </w:divBdr>
    </w:div>
    <w:div w:id="521012445">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830608232">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88735404">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4785</Words>
  <Characters>27280</Characters>
  <Application>Microsoft Office Word</Application>
  <DocSecurity>0</DocSecurity>
  <Lines>227</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2025-12-04T10:06:00Z</cp:lastPrinted>
  <dcterms:created xsi:type="dcterms:W3CDTF">2025-12-12T11:21:00Z</dcterms:created>
  <dcterms:modified xsi:type="dcterms:W3CDTF">2025-12-12T11:22:00Z</dcterms:modified>
</cp:coreProperties>
</file>